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4572" w14:textId="3DF29F8E" w:rsidR="00752DF3" w:rsidRDefault="00234FFF">
      <w:pPr>
        <w:pStyle w:val="aa"/>
        <w:rPr>
          <w:sz w:val="48"/>
          <w:szCs w:val="48"/>
          <w:lang w:eastAsia="ja-JP"/>
        </w:rPr>
      </w:pPr>
      <w:r w:rsidRPr="00AB4BB0">
        <w:rPr>
          <w:sz w:val="48"/>
          <w:szCs w:val="48"/>
          <w:lang w:eastAsia="ja-JP"/>
        </w:rPr>
        <w:t>文章しわけサポートちゃん</w:t>
      </w:r>
      <w:r w:rsidRPr="00AB4BB0">
        <w:rPr>
          <w:rFonts w:hint="eastAsia"/>
          <w:sz w:val="48"/>
          <w:szCs w:val="48"/>
          <w:lang w:eastAsia="ja-JP"/>
        </w:rPr>
        <w:t>ver</w:t>
      </w:r>
      <w:r w:rsidR="00E95C1A">
        <w:rPr>
          <w:rFonts w:hint="eastAsia"/>
          <w:sz w:val="48"/>
          <w:szCs w:val="48"/>
          <w:lang w:eastAsia="ja-JP"/>
        </w:rPr>
        <w:t>2.1</w:t>
      </w:r>
      <w:r w:rsidRPr="00AB4BB0">
        <w:rPr>
          <w:sz w:val="48"/>
          <w:szCs w:val="48"/>
          <w:lang w:eastAsia="ja-JP"/>
        </w:rPr>
        <w:t>ご利用ガイド</w:t>
      </w:r>
    </w:p>
    <w:p w14:paraId="1AD27172" w14:textId="2867B454" w:rsidR="00074805" w:rsidRPr="00B34651" w:rsidRDefault="00074805" w:rsidP="00B34651">
      <w:pPr>
        <w:wordWrap w:val="0"/>
        <w:jc w:val="right"/>
        <w:rPr>
          <w:rFonts w:asciiTheme="majorEastAsia" w:eastAsiaTheme="majorEastAsia" w:hAnsiTheme="majorEastAsia"/>
          <w:lang w:eastAsia="ja-JP"/>
        </w:rPr>
      </w:pPr>
      <w:r w:rsidRPr="00B34651">
        <w:rPr>
          <w:rFonts w:asciiTheme="majorEastAsia" w:eastAsiaTheme="majorEastAsia" w:hAnsiTheme="majorEastAsia" w:hint="eastAsia"/>
          <w:lang w:eastAsia="ja-JP"/>
        </w:rPr>
        <w:t>202</w:t>
      </w:r>
      <w:r w:rsidR="003B615A">
        <w:rPr>
          <w:rFonts w:asciiTheme="majorEastAsia" w:eastAsiaTheme="majorEastAsia" w:hAnsiTheme="majorEastAsia" w:hint="eastAsia"/>
          <w:lang w:eastAsia="ja-JP"/>
        </w:rPr>
        <w:t>6</w:t>
      </w:r>
      <w:r w:rsidRPr="00B34651">
        <w:rPr>
          <w:rFonts w:asciiTheme="majorEastAsia" w:eastAsiaTheme="majorEastAsia" w:hAnsiTheme="majorEastAsia" w:hint="eastAsia"/>
          <w:lang w:eastAsia="ja-JP"/>
        </w:rPr>
        <w:t>/0</w:t>
      </w:r>
      <w:r w:rsidR="003B615A">
        <w:rPr>
          <w:rFonts w:asciiTheme="majorEastAsia" w:eastAsiaTheme="majorEastAsia" w:hAnsiTheme="majorEastAsia" w:hint="eastAsia"/>
          <w:lang w:eastAsia="ja-JP"/>
        </w:rPr>
        <w:t>5</w:t>
      </w:r>
      <w:r w:rsidR="00B34651" w:rsidRPr="00B34651">
        <w:rPr>
          <w:rFonts w:asciiTheme="majorEastAsia" w:eastAsiaTheme="majorEastAsia" w:hAnsiTheme="majorEastAsia" w:hint="eastAsia"/>
          <w:lang w:eastAsia="ja-JP"/>
        </w:rPr>
        <w:t xml:space="preserve">　文章</w:t>
      </w:r>
      <w:r w:rsidR="00E32BCF">
        <w:rPr>
          <w:rFonts w:asciiTheme="majorEastAsia" w:eastAsiaTheme="majorEastAsia" w:hAnsiTheme="majorEastAsia" w:hint="eastAsia"/>
          <w:lang w:eastAsia="ja-JP"/>
        </w:rPr>
        <w:t>し</w:t>
      </w:r>
      <w:r w:rsidR="00B34651" w:rsidRPr="00B34651">
        <w:rPr>
          <w:rFonts w:asciiTheme="majorEastAsia" w:eastAsiaTheme="majorEastAsia" w:hAnsiTheme="majorEastAsia" w:hint="eastAsia"/>
          <w:lang w:eastAsia="ja-JP"/>
        </w:rPr>
        <w:t>わけサポートちゃん製作委員会</w:t>
      </w:r>
    </w:p>
    <w:p w14:paraId="1ECDE12E" w14:textId="075FE7A7" w:rsidR="00074805" w:rsidRPr="00074805" w:rsidRDefault="00234FFF" w:rsidP="00074805">
      <w:pPr>
        <w:pStyle w:val="1"/>
        <w:rPr>
          <w:lang w:eastAsia="ja-JP"/>
        </w:rPr>
      </w:pPr>
      <w:r>
        <w:rPr>
          <w:rFonts w:ascii="Segoe UI Emoji" w:hAnsi="Segoe UI Emoji" w:cs="Segoe UI Emoji"/>
          <w:lang w:eastAsia="ja-JP"/>
        </w:rPr>
        <w:t>🌸</w:t>
      </w:r>
      <w:r>
        <w:rPr>
          <w:lang w:eastAsia="ja-JP"/>
        </w:rPr>
        <w:t xml:space="preserve"> </w:t>
      </w:r>
      <w:r>
        <w:rPr>
          <w:lang w:eastAsia="ja-JP"/>
        </w:rPr>
        <w:t>文章しわけサポートちゃんとは？</w:t>
      </w:r>
    </w:p>
    <w:p w14:paraId="5D4B41CB" w14:textId="19976DD3" w:rsidR="00AB4BB0" w:rsidRDefault="00234FFF" w:rsidP="00C81908">
      <w:pPr>
        <w:ind w:firstLineChars="100" w:firstLine="220"/>
        <w:rPr>
          <w:lang w:eastAsia="ja-JP"/>
        </w:rPr>
      </w:pPr>
      <w:r>
        <w:rPr>
          <w:lang w:eastAsia="ja-JP"/>
        </w:rPr>
        <w:t>誰でも使える、かんたん文章分類ツール</w:t>
      </w:r>
      <w:r>
        <w:rPr>
          <w:rFonts w:hint="eastAsia"/>
          <w:lang w:eastAsia="ja-JP"/>
        </w:rPr>
        <w:t>。</w:t>
      </w:r>
      <w:r>
        <w:rPr>
          <w:lang w:eastAsia="ja-JP"/>
        </w:rPr>
        <w:t>「文章しわけサポートちゃん」は、</w:t>
      </w:r>
      <w:r w:rsidR="00CF6E30">
        <w:rPr>
          <w:rFonts w:hint="eastAsia"/>
          <w:lang w:eastAsia="ja-JP"/>
        </w:rPr>
        <w:t>日本語の</w:t>
      </w:r>
      <w:r>
        <w:rPr>
          <w:lang w:eastAsia="ja-JP"/>
        </w:rPr>
        <w:t>文章の中に含まれるキーワードを</w:t>
      </w:r>
      <w:r w:rsidR="003B615A">
        <w:rPr>
          <w:rFonts w:hint="eastAsia"/>
          <w:lang w:eastAsia="ja-JP"/>
        </w:rPr>
        <w:t>照合・</w:t>
      </w:r>
      <w:r>
        <w:rPr>
          <w:lang w:eastAsia="ja-JP"/>
        </w:rPr>
        <w:t>分類してくれる</w:t>
      </w:r>
      <w:r w:rsidR="009B1258">
        <w:rPr>
          <w:rFonts w:hint="eastAsia"/>
          <w:lang w:eastAsia="ja-JP"/>
        </w:rPr>
        <w:t>ツール</w:t>
      </w:r>
      <w:r>
        <w:rPr>
          <w:lang w:eastAsia="ja-JP"/>
        </w:rPr>
        <w:t>です。</w:t>
      </w:r>
      <w:r>
        <w:rPr>
          <w:lang w:eastAsia="ja-JP"/>
        </w:rPr>
        <w:br/>
        <w:t>Excel</w:t>
      </w:r>
      <w:r>
        <w:rPr>
          <w:lang w:eastAsia="ja-JP"/>
        </w:rPr>
        <w:t>ファイルを置いてクリックするだけで、結果が出力されます。</w:t>
      </w:r>
      <w:r w:rsidR="00CF6E30">
        <w:rPr>
          <w:rFonts w:hint="eastAsia"/>
          <w:lang w:eastAsia="ja-JP"/>
        </w:rPr>
        <w:t>文章</w:t>
      </w:r>
      <w:r>
        <w:rPr>
          <w:lang w:eastAsia="ja-JP"/>
        </w:rPr>
        <w:t>の分類補助や、アンケートの集計にも活用できます。</w:t>
      </w:r>
    </w:p>
    <w:p w14:paraId="75131786" w14:textId="6B7AB3A9" w:rsidR="00C81908" w:rsidRPr="00C81908" w:rsidRDefault="00C81908" w:rsidP="00C81908">
      <w:pPr>
        <w:ind w:firstLineChars="100" w:firstLine="221"/>
        <w:rPr>
          <w:b/>
          <w:bCs/>
          <w:lang w:eastAsia="ja-JP"/>
        </w:rPr>
      </w:pPr>
      <w:r w:rsidRPr="00C81908">
        <w:rPr>
          <w:b/>
          <w:bCs/>
          <w:lang w:eastAsia="ja-JP"/>
        </w:rPr>
        <w:t>このツールはあなたの</w:t>
      </w:r>
      <w:r w:rsidRPr="00C81908">
        <w:rPr>
          <w:b/>
          <w:bCs/>
          <w:lang w:eastAsia="ja-JP"/>
        </w:rPr>
        <w:t>PC</w:t>
      </w:r>
      <w:r w:rsidRPr="00C81908">
        <w:rPr>
          <w:b/>
          <w:bCs/>
          <w:lang w:eastAsia="ja-JP"/>
        </w:rPr>
        <w:t>内だけで処理を行い、インターネットに接続することはありません。個人情報や機密情報も安心して取り扱えます。</w:t>
      </w:r>
    </w:p>
    <w:p w14:paraId="09905697" w14:textId="23DD4B9F" w:rsidR="00752DF3" w:rsidRDefault="00234FFF">
      <w:pPr>
        <w:pStyle w:val="1"/>
        <w:rPr>
          <w:lang w:eastAsia="ja-JP"/>
        </w:rPr>
      </w:pPr>
      <w:r>
        <w:rPr>
          <w:lang w:eastAsia="ja-JP"/>
        </w:rPr>
        <w:t xml:space="preserve">🎯 </w:t>
      </w:r>
      <w:r>
        <w:rPr>
          <w:lang w:eastAsia="ja-JP"/>
        </w:rPr>
        <w:t>特徴</w:t>
      </w:r>
    </w:p>
    <w:p w14:paraId="0134E987" w14:textId="2B7AB26E" w:rsidR="00C81908" w:rsidRDefault="00CF6E30" w:rsidP="00C81908">
      <w:pPr>
        <w:pStyle w:val="a0"/>
        <w:rPr>
          <w:lang w:eastAsia="ja-JP"/>
        </w:rPr>
      </w:pPr>
      <w:r>
        <w:rPr>
          <w:lang w:eastAsia="ja-JP"/>
        </w:rPr>
        <w:t xml:space="preserve">✅ </w:t>
      </w:r>
      <w:r>
        <w:rPr>
          <w:rFonts w:hint="eastAsia"/>
          <w:lang w:eastAsia="ja-JP"/>
        </w:rPr>
        <w:t>あなたのデータを学習…しません</w:t>
      </w:r>
      <w:r w:rsidR="009B1258">
        <w:rPr>
          <w:rFonts w:hint="eastAsia"/>
          <w:lang w:eastAsia="ja-JP"/>
        </w:rPr>
        <w:t>。</w:t>
      </w:r>
      <w:r>
        <w:rPr>
          <w:rFonts w:hint="eastAsia"/>
          <w:lang w:eastAsia="ja-JP"/>
        </w:rPr>
        <w:t>収集…しません</w:t>
      </w:r>
      <w:r w:rsidR="009B1258">
        <w:rPr>
          <w:rFonts w:hint="eastAsia"/>
          <w:lang w:eastAsia="ja-JP"/>
        </w:rPr>
        <w:t>。</w:t>
      </w:r>
    </w:p>
    <w:p w14:paraId="6D78F0FA" w14:textId="06541706" w:rsidR="00CF6E30" w:rsidRDefault="00CF6E30" w:rsidP="00CF6E30">
      <w:pPr>
        <w:pStyle w:val="a0"/>
        <w:rPr>
          <w:lang w:eastAsia="ja-JP"/>
        </w:rPr>
      </w:pPr>
      <w:r>
        <w:rPr>
          <w:lang w:eastAsia="ja-JP"/>
        </w:rPr>
        <w:t>✅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あなたの</w:t>
      </w:r>
      <w:r w:rsidR="00C81908">
        <w:rPr>
          <w:rFonts w:hint="eastAsia"/>
          <w:lang w:eastAsia="ja-JP"/>
        </w:rPr>
        <w:t>PC</w:t>
      </w:r>
      <w:r>
        <w:rPr>
          <w:rFonts w:hint="eastAsia"/>
          <w:lang w:eastAsia="ja-JP"/>
        </w:rPr>
        <w:t>の中だけで完結</w:t>
      </w:r>
      <w:r w:rsidR="003B615A">
        <w:rPr>
          <w:rFonts w:hint="eastAsia"/>
          <w:lang w:eastAsia="ja-JP"/>
        </w:rPr>
        <w:t>します</w:t>
      </w:r>
    </w:p>
    <w:p w14:paraId="0156867F" w14:textId="77777777" w:rsidR="00752DF3" w:rsidRDefault="00234FFF">
      <w:pPr>
        <w:pStyle w:val="a0"/>
        <w:rPr>
          <w:lang w:eastAsia="ja-JP"/>
        </w:rPr>
      </w:pPr>
      <w:r>
        <w:rPr>
          <w:lang w:eastAsia="ja-JP"/>
        </w:rPr>
        <w:t>✅ Excel</w:t>
      </w:r>
      <w:r>
        <w:rPr>
          <w:lang w:eastAsia="ja-JP"/>
        </w:rPr>
        <w:t>だけで準備</w:t>
      </w:r>
      <w:r>
        <w:rPr>
          <w:lang w:eastAsia="ja-JP"/>
        </w:rPr>
        <w:t>OK</w:t>
      </w:r>
      <w:r>
        <w:rPr>
          <w:lang w:eastAsia="ja-JP"/>
        </w:rPr>
        <w:t>（</w:t>
      </w:r>
      <w:r>
        <w:rPr>
          <w:lang w:eastAsia="ja-JP"/>
        </w:rPr>
        <w:t>Python</w:t>
      </w:r>
      <w:r>
        <w:rPr>
          <w:lang w:eastAsia="ja-JP"/>
        </w:rPr>
        <w:t>未インストールでも使用可）</w:t>
      </w:r>
    </w:p>
    <w:p w14:paraId="6F726CFB" w14:textId="77777777" w:rsidR="00752DF3" w:rsidRDefault="00234FFF">
      <w:pPr>
        <w:pStyle w:val="a0"/>
        <w:rPr>
          <w:lang w:eastAsia="ja-JP"/>
        </w:rPr>
      </w:pPr>
      <w:r>
        <w:rPr>
          <w:lang w:eastAsia="ja-JP"/>
        </w:rPr>
        <w:t xml:space="preserve">✅ </w:t>
      </w:r>
      <w:r>
        <w:rPr>
          <w:lang w:eastAsia="ja-JP"/>
        </w:rPr>
        <w:t>複数のキーワードを自動で抽出＆分類（カンマ区切りで表示）</w:t>
      </w:r>
    </w:p>
    <w:p w14:paraId="13CBD7E4" w14:textId="0C0E872A" w:rsidR="00752DF3" w:rsidRDefault="00234FFF">
      <w:pPr>
        <w:pStyle w:val="a0"/>
        <w:rPr>
          <w:lang w:eastAsia="ja-JP"/>
        </w:rPr>
      </w:pPr>
      <w:r>
        <w:rPr>
          <w:lang w:eastAsia="ja-JP"/>
        </w:rPr>
        <w:t xml:space="preserve">✅ </w:t>
      </w:r>
      <w:r>
        <w:rPr>
          <w:lang w:eastAsia="ja-JP"/>
        </w:rPr>
        <w:t>辞書による表記ゆれ対応（例：「</w:t>
      </w:r>
      <w:r>
        <w:rPr>
          <w:rFonts w:hint="eastAsia"/>
          <w:lang w:eastAsia="ja-JP"/>
        </w:rPr>
        <w:t>リンゴ</w:t>
      </w:r>
      <w:r>
        <w:rPr>
          <w:lang w:eastAsia="ja-JP"/>
        </w:rPr>
        <w:t>」と「</w:t>
      </w:r>
      <w:r>
        <w:rPr>
          <w:rFonts w:hint="eastAsia"/>
          <w:lang w:eastAsia="ja-JP"/>
        </w:rPr>
        <w:t>林檎</w:t>
      </w:r>
      <w:r>
        <w:rPr>
          <w:lang w:eastAsia="ja-JP"/>
        </w:rPr>
        <w:t>」</w:t>
      </w:r>
      <w:r>
        <w:rPr>
          <w:rFonts w:hint="eastAsia"/>
          <w:lang w:eastAsia="ja-JP"/>
        </w:rPr>
        <w:t>と「りんご」</w:t>
      </w:r>
      <w:r>
        <w:rPr>
          <w:lang w:eastAsia="ja-JP"/>
        </w:rPr>
        <w:t>を統一）</w:t>
      </w:r>
    </w:p>
    <w:p w14:paraId="0E260AD7" w14:textId="0319A85B" w:rsidR="00752DF3" w:rsidRDefault="00234FFF">
      <w:pPr>
        <w:pStyle w:val="a0"/>
        <w:rPr>
          <w:lang w:eastAsia="ja-JP"/>
        </w:rPr>
      </w:pPr>
      <w:r>
        <w:rPr>
          <w:lang w:eastAsia="ja-JP"/>
        </w:rPr>
        <w:t>✅</w:t>
      </w:r>
      <w:r w:rsidR="00CF6E30">
        <w:rPr>
          <w:rFonts w:hint="eastAsia"/>
          <w:lang w:eastAsia="ja-JP"/>
        </w:rPr>
        <w:t xml:space="preserve"> </w:t>
      </w:r>
      <w:r w:rsidR="00CF6E30">
        <w:rPr>
          <w:rFonts w:hint="eastAsia"/>
          <w:lang w:eastAsia="ja-JP"/>
        </w:rPr>
        <w:t>キーワードを</w:t>
      </w:r>
      <w:r>
        <w:rPr>
          <w:lang w:eastAsia="ja-JP"/>
        </w:rPr>
        <w:t>自由</w:t>
      </w:r>
      <w:r w:rsidR="00CF6E30">
        <w:rPr>
          <w:rFonts w:hint="eastAsia"/>
          <w:lang w:eastAsia="ja-JP"/>
        </w:rPr>
        <w:t>に</w:t>
      </w:r>
      <w:r>
        <w:rPr>
          <w:lang w:eastAsia="ja-JP"/>
        </w:rPr>
        <w:t>ラベル設定（キーワードに応じて判定）</w:t>
      </w:r>
    </w:p>
    <w:p w14:paraId="647A98BE" w14:textId="77777777" w:rsidR="00752DF3" w:rsidRDefault="00234FFF">
      <w:pPr>
        <w:pStyle w:val="a0"/>
        <w:rPr>
          <w:lang w:eastAsia="ja-JP"/>
        </w:rPr>
      </w:pPr>
      <w:r>
        <w:rPr>
          <w:lang w:eastAsia="ja-JP"/>
        </w:rPr>
        <w:t xml:space="preserve">✅ </w:t>
      </w:r>
      <w:r>
        <w:rPr>
          <w:lang w:eastAsia="ja-JP"/>
        </w:rPr>
        <w:t>統計シートを自動作成（件数と割合も一目でわかる）</w:t>
      </w:r>
    </w:p>
    <w:p w14:paraId="4E42AB88" w14:textId="2463FFFF" w:rsidR="00752DF3" w:rsidRDefault="00234FFF">
      <w:pPr>
        <w:pStyle w:val="a0"/>
        <w:rPr>
          <w:lang w:eastAsia="ja-JP"/>
        </w:rPr>
      </w:pPr>
      <w:r>
        <w:rPr>
          <w:lang w:eastAsia="ja-JP"/>
        </w:rPr>
        <w:t xml:space="preserve">✅ </w:t>
      </w:r>
      <w:r>
        <w:rPr>
          <w:lang w:eastAsia="ja-JP"/>
        </w:rPr>
        <w:t>フォルダに置いてダブルクリックだけの簡単操作</w:t>
      </w:r>
    </w:p>
    <w:p w14:paraId="6EBB5992" w14:textId="062B4437" w:rsidR="00752DF3" w:rsidRDefault="00234FFF">
      <w:pPr>
        <w:pStyle w:val="1"/>
        <w:rPr>
          <w:lang w:eastAsia="ja-JP"/>
        </w:rPr>
      </w:pPr>
      <w:r>
        <w:rPr>
          <w:lang w:eastAsia="ja-JP"/>
        </w:rPr>
        <w:t>📘</w:t>
      </w:r>
      <w:r>
        <w:rPr>
          <w:lang w:eastAsia="ja-JP"/>
        </w:rPr>
        <w:t>説明書</w:t>
      </w:r>
    </w:p>
    <w:p w14:paraId="246815B9" w14:textId="77777777" w:rsidR="00752DF3" w:rsidRDefault="00234FFF">
      <w:pPr>
        <w:pStyle w:val="21"/>
        <w:rPr>
          <w:lang w:eastAsia="ja-JP"/>
        </w:rPr>
      </w:pPr>
      <w:r>
        <w:rPr>
          <w:lang w:eastAsia="ja-JP"/>
        </w:rPr>
        <w:t xml:space="preserve">💾 </w:t>
      </w:r>
      <w:r>
        <w:rPr>
          <w:lang w:eastAsia="ja-JP"/>
        </w:rPr>
        <w:t>準備するもの</w:t>
      </w:r>
    </w:p>
    <w:p w14:paraId="48163266" w14:textId="036E677D" w:rsidR="00752DF3" w:rsidRDefault="00234FFF">
      <w:pPr>
        <w:rPr>
          <w:lang w:eastAsia="ja-JP"/>
        </w:rPr>
      </w:pPr>
      <w:r>
        <w:rPr>
          <w:lang w:eastAsia="ja-JP"/>
        </w:rPr>
        <w:t>・文章しわけサポートちゃん</w:t>
      </w:r>
      <w:r>
        <w:rPr>
          <w:lang w:eastAsia="ja-JP"/>
        </w:rPr>
        <w:t>_ver</w:t>
      </w:r>
      <w:r w:rsidR="003B615A">
        <w:rPr>
          <w:rFonts w:hint="eastAsia"/>
          <w:lang w:eastAsia="ja-JP"/>
        </w:rPr>
        <w:t>3</w:t>
      </w:r>
      <w:r w:rsidR="000D326F">
        <w:rPr>
          <w:rFonts w:hint="eastAsia"/>
          <w:lang w:eastAsia="ja-JP"/>
        </w:rPr>
        <w:t>.</w:t>
      </w:r>
      <w:r w:rsidR="003B615A">
        <w:rPr>
          <w:rFonts w:hint="eastAsia"/>
          <w:lang w:eastAsia="ja-JP"/>
        </w:rPr>
        <w:t>0</w:t>
      </w:r>
      <w:r>
        <w:rPr>
          <w:lang w:eastAsia="ja-JP"/>
        </w:rPr>
        <w:t>.exe</w:t>
      </w:r>
      <w:r>
        <w:rPr>
          <w:lang w:eastAsia="ja-JP"/>
        </w:rPr>
        <w:t>（実行ファイル）</w:t>
      </w:r>
      <w:r>
        <w:rPr>
          <w:lang w:eastAsia="ja-JP"/>
        </w:rPr>
        <w:br/>
      </w:r>
      <w:r>
        <w:rPr>
          <w:lang w:eastAsia="ja-JP"/>
        </w:rPr>
        <w:t>・リスト</w:t>
      </w:r>
      <w:r w:rsidR="000D326F">
        <w:rPr>
          <w:rFonts w:hint="eastAsia"/>
          <w:lang w:eastAsia="ja-JP"/>
        </w:rPr>
        <w:t>(</w:t>
      </w:r>
      <w:r w:rsidR="005B1719">
        <w:rPr>
          <w:rFonts w:hint="eastAsia"/>
          <w:lang w:eastAsia="ja-JP"/>
        </w:rPr>
        <w:t>果物感想</w:t>
      </w:r>
      <w:r w:rsidR="000D326F">
        <w:rPr>
          <w:rFonts w:hint="eastAsia"/>
          <w:lang w:eastAsia="ja-JP"/>
        </w:rPr>
        <w:t>)</w:t>
      </w:r>
      <w:r>
        <w:rPr>
          <w:lang w:eastAsia="ja-JP"/>
        </w:rPr>
        <w:t>.xlsx</w:t>
      </w:r>
      <w:r>
        <w:rPr>
          <w:lang w:eastAsia="ja-JP"/>
        </w:rPr>
        <w:t>（雛形ファイル。中身は以下のようなシート構成）</w:t>
      </w:r>
      <w:r>
        <w:rPr>
          <w:lang w:eastAsia="ja-JP"/>
        </w:rPr>
        <w:br/>
      </w:r>
      <w:r>
        <w:rPr>
          <w:lang w:eastAsia="ja-JP"/>
        </w:rPr>
        <w:br/>
        <w:t xml:space="preserve">📄 </w:t>
      </w:r>
      <w:r>
        <w:rPr>
          <w:lang w:eastAsia="ja-JP"/>
        </w:rPr>
        <w:t>元データ</w:t>
      </w:r>
      <w:r>
        <w:rPr>
          <w:lang w:eastAsia="ja-JP"/>
        </w:rPr>
        <w:t xml:space="preserve"> </w:t>
      </w:r>
      <w:r>
        <w:rPr>
          <w:lang w:eastAsia="ja-JP"/>
        </w:rPr>
        <w:t>シート</w:t>
      </w:r>
      <w:r>
        <w:rPr>
          <w:lang w:eastAsia="ja-JP"/>
        </w:rPr>
        <w:br/>
      </w:r>
      <w:r>
        <w:rPr>
          <w:lang w:eastAsia="ja-JP"/>
        </w:rPr>
        <w:t xml:space="preserve">　</w:t>
      </w:r>
      <w:r>
        <w:rPr>
          <w:lang w:eastAsia="ja-JP"/>
        </w:rPr>
        <w:t>└ A</w:t>
      </w:r>
      <w:r>
        <w:rPr>
          <w:lang w:eastAsia="ja-JP"/>
        </w:rPr>
        <w:t>列：整理番号（任意）</w:t>
      </w:r>
      <w:r>
        <w:rPr>
          <w:lang w:eastAsia="ja-JP"/>
        </w:rPr>
        <w:br/>
      </w:r>
      <w:r>
        <w:rPr>
          <w:lang w:eastAsia="ja-JP"/>
        </w:rPr>
        <w:t xml:space="preserve">　</w:t>
      </w:r>
      <w:r>
        <w:rPr>
          <w:lang w:eastAsia="ja-JP"/>
        </w:rPr>
        <w:t>└ B</w:t>
      </w:r>
      <w:r>
        <w:rPr>
          <w:lang w:eastAsia="ja-JP"/>
        </w:rPr>
        <w:t>列：分類したい文章</w:t>
      </w:r>
      <w:r>
        <w:rPr>
          <w:lang w:eastAsia="ja-JP"/>
        </w:rPr>
        <w:br/>
      </w:r>
      <w:r>
        <w:rPr>
          <w:lang w:eastAsia="ja-JP"/>
        </w:rPr>
        <w:br/>
        <w:t xml:space="preserve">📄 </w:t>
      </w:r>
      <w:r w:rsidR="00502B2B">
        <w:rPr>
          <w:rFonts w:hint="eastAsia"/>
          <w:lang w:eastAsia="ja-JP"/>
        </w:rPr>
        <w:t>キーワード</w:t>
      </w:r>
      <w:r>
        <w:rPr>
          <w:lang w:eastAsia="ja-JP"/>
        </w:rPr>
        <w:t xml:space="preserve"> </w:t>
      </w:r>
      <w:r>
        <w:rPr>
          <w:lang w:eastAsia="ja-JP"/>
        </w:rPr>
        <w:t>シート</w:t>
      </w:r>
      <w:r>
        <w:rPr>
          <w:lang w:eastAsia="ja-JP"/>
        </w:rPr>
        <w:br/>
      </w:r>
      <w:r>
        <w:rPr>
          <w:lang w:eastAsia="ja-JP"/>
        </w:rPr>
        <w:lastRenderedPageBreak/>
        <w:t xml:space="preserve">　</w:t>
      </w:r>
      <w:r>
        <w:rPr>
          <w:lang w:eastAsia="ja-JP"/>
        </w:rPr>
        <w:t>└ A</w:t>
      </w:r>
      <w:r>
        <w:rPr>
          <w:lang w:eastAsia="ja-JP"/>
        </w:rPr>
        <w:t>列：ラベル（例：</w:t>
      </w:r>
      <w:r w:rsidR="00CF6E30">
        <w:rPr>
          <w:rFonts w:hint="eastAsia"/>
          <w:lang w:eastAsia="ja-JP"/>
        </w:rPr>
        <w:t>種類</w:t>
      </w:r>
      <w:r>
        <w:rPr>
          <w:lang w:eastAsia="ja-JP"/>
        </w:rPr>
        <w:t>、</w:t>
      </w:r>
      <w:r w:rsidR="00CF6E30">
        <w:rPr>
          <w:rFonts w:hint="eastAsia"/>
          <w:lang w:eastAsia="ja-JP"/>
        </w:rPr>
        <w:t>産地</w:t>
      </w:r>
      <w:r>
        <w:rPr>
          <w:lang w:eastAsia="ja-JP"/>
        </w:rPr>
        <w:t>など）</w:t>
      </w:r>
      <w:r>
        <w:rPr>
          <w:lang w:eastAsia="ja-JP"/>
        </w:rPr>
        <w:br/>
      </w:r>
      <w:r>
        <w:rPr>
          <w:lang w:eastAsia="ja-JP"/>
        </w:rPr>
        <w:t xml:space="preserve">　</w:t>
      </w:r>
      <w:r>
        <w:rPr>
          <w:lang w:eastAsia="ja-JP"/>
        </w:rPr>
        <w:t>└ B</w:t>
      </w:r>
      <w:r>
        <w:rPr>
          <w:lang w:eastAsia="ja-JP"/>
        </w:rPr>
        <w:t>列：対応するキーワード（例：</w:t>
      </w:r>
      <w:r w:rsidR="00CF6E30">
        <w:rPr>
          <w:rFonts w:hint="eastAsia"/>
          <w:lang w:eastAsia="ja-JP"/>
        </w:rPr>
        <w:t>りんご</w:t>
      </w:r>
      <w:r w:rsidR="00CF6E30">
        <w:rPr>
          <w:rFonts w:hint="eastAsia"/>
          <w:lang w:eastAsia="ja-JP"/>
        </w:rPr>
        <w:t>,</w:t>
      </w:r>
      <w:r w:rsidR="00CF6E30">
        <w:rPr>
          <w:rFonts w:hint="eastAsia"/>
          <w:lang w:eastAsia="ja-JP"/>
        </w:rPr>
        <w:t>もも</w:t>
      </w:r>
      <w:r w:rsidR="00CF6E30">
        <w:rPr>
          <w:rFonts w:hint="eastAsia"/>
          <w:lang w:eastAsia="ja-JP"/>
        </w:rPr>
        <w:t>,</w:t>
      </w:r>
      <w:r w:rsidR="00CF6E30">
        <w:rPr>
          <w:rFonts w:hint="eastAsia"/>
          <w:lang w:eastAsia="ja-JP"/>
        </w:rPr>
        <w:t>なし</w:t>
      </w:r>
      <w:r w:rsidR="00DF7B11">
        <w:rPr>
          <w:rFonts w:hint="eastAsia"/>
          <w:lang w:eastAsia="ja-JP"/>
        </w:rPr>
        <w:t>,</w:t>
      </w:r>
      <w:r w:rsidR="00CF6E30">
        <w:rPr>
          <w:rFonts w:hint="eastAsia"/>
          <w:lang w:eastAsia="ja-JP"/>
        </w:rPr>
        <w:t>長野</w:t>
      </w:r>
      <w:r w:rsidR="00CF6E30">
        <w:rPr>
          <w:rFonts w:hint="eastAsia"/>
          <w:lang w:eastAsia="ja-JP"/>
        </w:rPr>
        <w:t>,</w:t>
      </w:r>
      <w:r w:rsidR="00CF6E30">
        <w:rPr>
          <w:rFonts w:hint="eastAsia"/>
          <w:lang w:eastAsia="ja-JP"/>
        </w:rPr>
        <w:t>青森</w:t>
      </w:r>
      <w:r w:rsidR="00CF6E30">
        <w:rPr>
          <w:rFonts w:hint="eastAsia"/>
          <w:lang w:eastAsia="ja-JP"/>
        </w:rPr>
        <w:t>,</w:t>
      </w:r>
      <w:r w:rsidR="00CF6E30">
        <w:rPr>
          <w:rFonts w:hint="eastAsia"/>
          <w:lang w:eastAsia="ja-JP"/>
        </w:rPr>
        <w:t>鳥取</w:t>
      </w:r>
      <w:r>
        <w:rPr>
          <w:lang w:eastAsia="ja-JP"/>
        </w:rPr>
        <w:t xml:space="preserve"> </w:t>
      </w:r>
      <w:r>
        <w:rPr>
          <w:lang w:eastAsia="ja-JP"/>
        </w:rPr>
        <w:t>など）</w:t>
      </w:r>
      <w:r>
        <w:rPr>
          <w:lang w:eastAsia="ja-JP"/>
        </w:rPr>
        <w:br/>
      </w:r>
      <w:r>
        <w:rPr>
          <w:lang w:eastAsia="ja-JP"/>
        </w:rPr>
        <w:br/>
        <w:t xml:space="preserve">📄 </w:t>
      </w:r>
      <w:r>
        <w:rPr>
          <w:lang w:eastAsia="ja-JP"/>
        </w:rPr>
        <w:t>表記ゆれ辞書（任意）</w:t>
      </w:r>
      <w:r>
        <w:rPr>
          <w:lang w:eastAsia="ja-JP"/>
        </w:rPr>
        <w:t>※</w:t>
      </w:r>
      <w:r>
        <w:rPr>
          <w:lang w:eastAsia="ja-JP"/>
        </w:rPr>
        <w:t>使わなくても</w:t>
      </w:r>
      <w:r>
        <w:rPr>
          <w:lang w:eastAsia="ja-JP"/>
        </w:rPr>
        <w:t>OK</w:t>
      </w:r>
      <w:r>
        <w:rPr>
          <w:lang w:eastAsia="ja-JP"/>
        </w:rPr>
        <w:br/>
      </w:r>
      <w:r>
        <w:rPr>
          <w:lang w:eastAsia="ja-JP"/>
        </w:rPr>
        <w:t xml:space="preserve">　</w:t>
      </w:r>
      <w:r>
        <w:rPr>
          <w:lang w:eastAsia="ja-JP"/>
        </w:rPr>
        <w:t>└ A</w:t>
      </w:r>
      <w:r>
        <w:rPr>
          <w:lang w:eastAsia="ja-JP"/>
        </w:rPr>
        <w:t>列：表記ゆれ元</w:t>
      </w:r>
      <w:r w:rsidR="00CF6E30">
        <w:rPr>
          <w:rFonts w:hint="eastAsia"/>
          <w:lang w:eastAsia="ja-JP"/>
        </w:rPr>
        <w:t>（例：林檎、リンゴ）</w:t>
      </w:r>
      <w:r>
        <w:rPr>
          <w:lang w:eastAsia="ja-JP"/>
        </w:rPr>
        <w:br/>
      </w:r>
      <w:r>
        <w:rPr>
          <w:lang w:eastAsia="ja-JP"/>
        </w:rPr>
        <w:t xml:space="preserve">　</w:t>
      </w:r>
      <w:r>
        <w:rPr>
          <w:lang w:eastAsia="ja-JP"/>
        </w:rPr>
        <w:t>└ B</w:t>
      </w:r>
      <w:r>
        <w:rPr>
          <w:lang w:eastAsia="ja-JP"/>
        </w:rPr>
        <w:t>列：正規表現に統一したい表現</w:t>
      </w:r>
      <w:r w:rsidR="00CF6E30">
        <w:rPr>
          <w:rFonts w:hint="eastAsia"/>
          <w:lang w:eastAsia="ja-JP"/>
        </w:rPr>
        <w:t>（例：りんご）</w:t>
      </w:r>
    </w:p>
    <w:p w14:paraId="169844E1" w14:textId="3FADB0A0" w:rsidR="00752DF3" w:rsidRDefault="00234FFF">
      <w:pPr>
        <w:pStyle w:val="21"/>
        <w:rPr>
          <w:lang w:eastAsia="ja-JP"/>
        </w:rPr>
      </w:pPr>
      <w:r>
        <w:rPr>
          <w:lang w:eastAsia="ja-JP"/>
        </w:rPr>
        <w:t>🧑‍💻</w:t>
      </w:r>
      <w:r w:rsidR="0048612F">
        <w:rPr>
          <w:rFonts w:hint="eastAsia"/>
          <w:lang w:eastAsia="ja-JP"/>
        </w:rPr>
        <w:t>基本の</w:t>
      </w:r>
      <w:r>
        <w:rPr>
          <w:lang w:eastAsia="ja-JP"/>
        </w:rPr>
        <w:t xml:space="preserve"> </w:t>
      </w:r>
      <w:r>
        <w:rPr>
          <w:lang w:eastAsia="ja-JP"/>
        </w:rPr>
        <w:t>使い方（</w:t>
      </w:r>
      <w:r>
        <w:rPr>
          <w:lang w:eastAsia="ja-JP"/>
        </w:rPr>
        <w:t>3</w:t>
      </w:r>
      <w:r>
        <w:rPr>
          <w:lang w:eastAsia="ja-JP"/>
        </w:rPr>
        <w:t>ステップ）</w:t>
      </w:r>
    </w:p>
    <w:p w14:paraId="6A972CB3" w14:textId="6DFAB223" w:rsidR="00752DF3" w:rsidRDefault="00234FFF">
      <w:pPr>
        <w:pStyle w:val="a"/>
        <w:rPr>
          <w:lang w:eastAsia="ja-JP"/>
        </w:rPr>
      </w:pPr>
      <w:r>
        <w:rPr>
          <w:lang w:eastAsia="ja-JP"/>
        </w:rPr>
        <w:t>リスト</w:t>
      </w:r>
      <w:r w:rsidR="000D326F">
        <w:rPr>
          <w:rFonts w:hint="eastAsia"/>
          <w:lang w:eastAsia="ja-JP"/>
        </w:rPr>
        <w:t>(</w:t>
      </w:r>
      <w:r w:rsidR="005B1719">
        <w:rPr>
          <w:rFonts w:hint="eastAsia"/>
          <w:lang w:eastAsia="ja-JP"/>
        </w:rPr>
        <w:t>果物感想</w:t>
      </w:r>
      <w:r w:rsidR="000D326F">
        <w:rPr>
          <w:rFonts w:hint="eastAsia"/>
          <w:lang w:eastAsia="ja-JP"/>
        </w:rPr>
        <w:t>)</w:t>
      </w:r>
      <w:r>
        <w:rPr>
          <w:lang w:eastAsia="ja-JP"/>
        </w:rPr>
        <w:t xml:space="preserve">.xlsx </w:t>
      </w:r>
      <w:r>
        <w:rPr>
          <w:lang w:eastAsia="ja-JP"/>
        </w:rPr>
        <w:t>を編集（自分の文章やキーワードを入れるだけ）</w:t>
      </w:r>
    </w:p>
    <w:p w14:paraId="7E7946FA" w14:textId="00557E5E" w:rsidR="00AB4BB0" w:rsidRDefault="00AB4BB0" w:rsidP="00AB4BB0">
      <w:pPr>
        <w:pStyle w:val="a"/>
        <w:numPr>
          <w:ilvl w:val="0"/>
          <w:numId w:val="0"/>
        </w:numPr>
        <w:ind w:left="360"/>
        <w:rPr>
          <w:lang w:eastAsia="ja-JP"/>
        </w:rPr>
      </w:pPr>
      <w:r>
        <w:rPr>
          <w:rFonts w:hint="eastAsia"/>
          <w:lang w:eastAsia="ja-JP"/>
        </w:rPr>
        <w:t>→はじめは初期のサンプルファイル</w:t>
      </w:r>
      <w:r w:rsidR="000D326F">
        <w:rPr>
          <w:rFonts w:hint="eastAsia"/>
          <w:lang w:eastAsia="ja-JP"/>
        </w:rPr>
        <w:t>を動かしてみるのが</w:t>
      </w:r>
      <w:r w:rsidR="00902E15">
        <w:rPr>
          <w:rFonts w:hint="eastAsia"/>
          <w:lang w:eastAsia="ja-JP"/>
        </w:rPr>
        <w:t>おすすめです</w:t>
      </w:r>
      <w:r w:rsidR="000D326F">
        <w:rPr>
          <w:rFonts w:hint="eastAsia"/>
          <w:lang w:eastAsia="ja-JP"/>
        </w:rPr>
        <w:t>。</w:t>
      </w:r>
    </w:p>
    <w:p w14:paraId="4AABBECF" w14:textId="77777777" w:rsidR="00AB4BB0" w:rsidRDefault="00AB4BB0" w:rsidP="00AB4BB0">
      <w:pPr>
        <w:pStyle w:val="a"/>
        <w:numPr>
          <w:ilvl w:val="0"/>
          <w:numId w:val="0"/>
        </w:numPr>
        <w:ind w:left="360"/>
        <w:rPr>
          <w:lang w:eastAsia="ja-JP"/>
        </w:rPr>
      </w:pPr>
    </w:p>
    <w:p w14:paraId="449ABB60" w14:textId="3F077A45" w:rsidR="00752DF3" w:rsidRDefault="00234FFF">
      <w:pPr>
        <w:pStyle w:val="a"/>
        <w:rPr>
          <w:lang w:eastAsia="ja-JP"/>
        </w:rPr>
      </w:pPr>
      <w:r>
        <w:rPr>
          <w:lang w:eastAsia="ja-JP"/>
        </w:rPr>
        <w:t>文章しわけサポートちゃん</w:t>
      </w:r>
      <w:r>
        <w:rPr>
          <w:lang w:eastAsia="ja-JP"/>
        </w:rPr>
        <w:t>_ver</w:t>
      </w:r>
      <w:r w:rsidR="003B615A">
        <w:rPr>
          <w:rFonts w:hint="eastAsia"/>
          <w:lang w:eastAsia="ja-JP"/>
        </w:rPr>
        <w:t>3</w:t>
      </w:r>
      <w:r w:rsidR="00AF49E5">
        <w:rPr>
          <w:rFonts w:hint="eastAsia"/>
          <w:lang w:eastAsia="ja-JP"/>
        </w:rPr>
        <w:t>.</w:t>
      </w:r>
      <w:r w:rsidR="003B615A">
        <w:rPr>
          <w:rFonts w:hint="eastAsia"/>
          <w:lang w:eastAsia="ja-JP"/>
        </w:rPr>
        <w:t>0</w:t>
      </w:r>
      <w:r>
        <w:rPr>
          <w:lang w:eastAsia="ja-JP"/>
        </w:rPr>
        <w:t xml:space="preserve">.exe </w:t>
      </w:r>
      <w:r>
        <w:rPr>
          <w:lang w:eastAsia="ja-JP"/>
        </w:rPr>
        <w:t>をダブルクリック</w:t>
      </w:r>
    </w:p>
    <w:p w14:paraId="06A01808" w14:textId="0DF5FE91" w:rsidR="00AB4BB0" w:rsidRDefault="00AB4BB0" w:rsidP="00AB4BB0">
      <w:pPr>
        <w:pStyle w:val="a"/>
        <w:numPr>
          <w:ilvl w:val="0"/>
          <w:numId w:val="0"/>
        </w:numPr>
        <w:ind w:left="360"/>
        <w:rPr>
          <w:lang w:eastAsia="ja-JP"/>
        </w:rPr>
      </w:pPr>
    </w:p>
    <w:p w14:paraId="49D572F5" w14:textId="7D4A13A7" w:rsidR="002422A9" w:rsidRDefault="001F3286" w:rsidP="00DD3ED8">
      <w:pPr>
        <w:pStyle w:val="a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630CB9" wp14:editId="69CD10D5">
                <wp:simplePos x="0" y="0"/>
                <wp:positionH relativeFrom="margin">
                  <wp:posOffset>2724150</wp:posOffset>
                </wp:positionH>
                <wp:positionV relativeFrom="paragraph">
                  <wp:posOffset>22860</wp:posOffset>
                </wp:positionV>
                <wp:extent cx="2724150" cy="850900"/>
                <wp:effectExtent l="628650" t="19050" r="19050" b="44450"/>
                <wp:wrapNone/>
                <wp:docPr id="583913737" name="吹き出し: 円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850900"/>
                        </a:xfrm>
                        <a:prstGeom prst="wedgeEllipseCallout">
                          <a:avLst>
                            <a:gd name="adj1" fmla="val -72522"/>
                            <a:gd name="adj2" fmla="val 382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26CEA" w14:textId="43C04666" w:rsidR="00C654BE" w:rsidRDefault="001F3286" w:rsidP="001F3286">
                            <w:pPr>
                              <w:pStyle w:val="ae"/>
                              <w:numPr>
                                <w:ilvl w:val="0"/>
                                <w:numId w:val="10"/>
                              </w:numPr>
                              <w:jc w:val="center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しわけしたいファイルを選んでください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30CB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吹き出し: 円形 4" o:spid="_x0000_s1026" type="#_x0000_t63" style="position:absolute;left:0;text-align:left;margin-left:214.5pt;margin-top:1.8pt;width:214.5pt;height:6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" adj="-4865,11627" fillcolor="white [3201]" strokecolor="black [3200]" strokeweight="2pt">
                <v:textbox>
                  <w:txbxContent>
                    <w:p w14:paraId="57E26CEA" w14:textId="43C04666" w:rsidR="00C654BE" w:rsidRDefault="001F3286" w:rsidP="001F3286">
                      <w:pPr>
                        <w:pStyle w:val="ae"/>
                        <w:numPr>
                          <w:ilvl w:val="0"/>
                          <w:numId w:val="10"/>
                        </w:numPr>
                        <w:jc w:val="center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しわけしたいファイルを選んでください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D3ED8">
        <w:rPr>
          <w:rFonts w:hint="eastAsia"/>
          <w:lang w:eastAsia="ja-JP"/>
        </w:rPr>
        <w:t>少しお待ちください</w:t>
      </w:r>
      <w:r w:rsidR="00AB4BB0">
        <w:rPr>
          <w:rFonts w:hint="eastAsia"/>
          <w:lang w:eastAsia="ja-JP"/>
        </w:rPr>
        <w:t>…</w:t>
      </w:r>
    </w:p>
    <w:p w14:paraId="75DF8991" w14:textId="1DE0E46F" w:rsidR="007E6423" w:rsidRDefault="00DB5C6F" w:rsidP="00C654BE">
      <w:pPr>
        <w:pStyle w:val="a"/>
        <w:numPr>
          <w:ilvl w:val="0"/>
          <w:numId w:val="0"/>
        </w:numPr>
        <w:ind w:left="360"/>
        <w:jc w:val="center"/>
        <w:rPr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52950" wp14:editId="690FA581">
                <wp:simplePos x="0" y="0"/>
                <wp:positionH relativeFrom="margin">
                  <wp:posOffset>2743200</wp:posOffset>
                </wp:positionH>
                <wp:positionV relativeFrom="paragraph">
                  <wp:posOffset>779780</wp:posOffset>
                </wp:positionV>
                <wp:extent cx="2724150" cy="736600"/>
                <wp:effectExtent l="1466850" t="19050" r="38100" b="44450"/>
                <wp:wrapNone/>
                <wp:docPr id="1510548298" name="吹き出し: 円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736600"/>
                        </a:xfrm>
                        <a:prstGeom prst="wedgeEllipseCallout">
                          <a:avLst>
                            <a:gd name="adj1" fmla="val -103291"/>
                            <a:gd name="adj2" fmla="val -16258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A1CFC" w14:textId="41C3C594" w:rsidR="00DB5C6F" w:rsidRDefault="00DB5C6F" w:rsidP="00DB5C6F">
                            <w:pPr>
                              <w:pStyle w:val="ae"/>
                              <w:numPr>
                                <w:ilvl w:val="0"/>
                                <w:numId w:val="10"/>
                              </w:numPr>
                              <w:jc w:val="center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しわけしたい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文章列を選んでください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52950" id="_x0000_s1027" type="#_x0000_t63" style="position:absolute;left:0;text-align:left;margin-left:3in;margin-top:61.4pt;width:214.5pt;height:5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" adj="-11511,7288" fillcolor="white [3201]" strokecolor="black [3200]" strokeweight="2pt">
                <v:textbox>
                  <w:txbxContent>
                    <w:p w14:paraId="7D8A1CFC" w14:textId="41C3C594" w:rsidR="00DB5C6F" w:rsidRDefault="00DB5C6F" w:rsidP="00DB5C6F">
                      <w:pPr>
                        <w:pStyle w:val="ae"/>
                        <w:numPr>
                          <w:ilvl w:val="0"/>
                          <w:numId w:val="10"/>
                        </w:numPr>
                        <w:jc w:val="center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しわけしたい</w:t>
                      </w:r>
                      <w:r>
                        <w:rPr>
                          <w:rFonts w:hint="eastAsia"/>
                          <w:lang w:eastAsia="ja-JP"/>
                        </w:rPr>
                        <w:t>文章列を選んでください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3286">
        <w:rPr>
          <w:noProof/>
          <w:lang w:eastAsia="ja-JP"/>
        </w:rPr>
        <w:drawing>
          <wp:inline distT="0" distB="0" distL="0" distR="0" wp14:anchorId="2C4A1A8F" wp14:editId="7B817113">
            <wp:extent cx="4571999" cy="2425700"/>
            <wp:effectExtent l="0" t="0" r="635" b="0"/>
            <wp:docPr id="590054221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054221" name="図 5900542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2605" cy="2431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00CA7" w14:textId="2F69B75D" w:rsidR="00282823" w:rsidRDefault="00282823" w:rsidP="00DD3ED8">
      <w:pPr>
        <w:pStyle w:val="a"/>
        <w:rPr>
          <w:lang w:eastAsia="ja-JP"/>
        </w:rPr>
      </w:pPr>
      <w:r>
        <w:rPr>
          <w:rFonts w:hint="eastAsia"/>
          <w:lang w:eastAsia="ja-JP"/>
        </w:rPr>
        <w:t>ファイル選択画面が表示されたら、ファイルを選んでください</w:t>
      </w:r>
    </w:p>
    <w:p w14:paraId="7CDA538D" w14:textId="028D14AB" w:rsidR="001A0A20" w:rsidRDefault="001A0A20" w:rsidP="001A0A20">
      <w:pPr>
        <w:pStyle w:val="a"/>
        <w:numPr>
          <w:ilvl w:val="0"/>
          <w:numId w:val="0"/>
        </w:numPr>
        <w:ind w:left="360"/>
        <w:jc w:val="center"/>
        <w:rPr>
          <w:rFonts w:hint="eastAsia"/>
          <w:lang w:eastAsia="ja-JP"/>
        </w:rPr>
      </w:pPr>
      <w:r>
        <w:rPr>
          <w:rFonts w:hint="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B60100" wp14:editId="1E4205D5">
                <wp:simplePos x="0" y="0"/>
                <wp:positionH relativeFrom="margin">
                  <wp:posOffset>2444750</wp:posOffset>
                </wp:positionH>
                <wp:positionV relativeFrom="paragraph">
                  <wp:posOffset>385445</wp:posOffset>
                </wp:positionV>
                <wp:extent cx="3028950" cy="850900"/>
                <wp:effectExtent l="438150" t="0" r="0" b="406400"/>
                <wp:wrapNone/>
                <wp:docPr id="1461836105" name="吹き出し: 円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850900"/>
                        </a:xfrm>
                        <a:prstGeom prst="wedgeEllipseCallout">
                          <a:avLst>
                            <a:gd name="adj1" fmla="val -64138"/>
                            <a:gd name="adj2" fmla="val 9412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58898" w14:textId="64D9AAA0" w:rsidR="001A0A20" w:rsidRDefault="001A0A20" w:rsidP="00DB5C6F">
                            <w:pPr>
                              <w:pStyle w:val="ae"/>
                              <w:numPr>
                                <w:ilvl w:val="0"/>
                                <w:numId w:val="11"/>
                              </w:num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しわけ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処理を行えます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60100" id="_x0000_s1028" type="#_x0000_t63" style="position:absolute;left:0;text-align:left;margin-left:192.5pt;margin-top:30.35pt;width:238.5pt;height:6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" adj="-3054,31131" fillcolor="white [3201]" strokecolor="black [3200]" strokeweight="2pt">
                <v:textbox>
                  <w:txbxContent>
                    <w:p w14:paraId="1B158898" w14:textId="64D9AAA0" w:rsidR="001A0A20" w:rsidRDefault="001A0A20" w:rsidP="00DB5C6F">
                      <w:pPr>
                        <w:pStyle w:val="ae"/>
                        <w:numPr>
                          <w:ilvl w:val="0"/>
                          <w:numId w:val="11"/>
                        </w:num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しわけ</w:t>
                      </w:r>
                      <w:r>
                        <w:rPr>
                          <w:rFonts w:hint="eastAsia"/>
                          <w:lang w:eastAsia="ja-JP"/>
                        </w:rPr>
                        <w:t>処理を行えます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  <w:lang w:eastAsia="ja-JP"/>
        </w:rPr>
        <w:drawing>
          <wp:inline distT="0" distB="0" distL="0" distR="0" wp14:anchorId="2223F2A2" wp14:editId="18E1E034">
            <wp:extent cx="4744737" cy="2514600"/>
            <wp:effectExtent l="0" t="0" r="0" b="0"/>
            <wp:docPr id="1772745968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45968" name="図 177274596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933" cy="2523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31E60" w14:textId="45DD759D" w:rsidR="00752DF3" w:rsidRDefault="006A2B05" w:rsidP="006A0139">
      <w:pPr>
        <w:pStyle w:val="a"/>
        <w:numPr>
          <w:ilvl w:val="0"/>
          <w:numId w:val="0"/>
        </w:numPr>
        <w:ind w:left="360"/>
        <w:rPr>
          <w:rFonts w:hint="eastAsia"/>
          <w:lang w:eastAsia="ja-JP"/>
        </w:rPr>
      </w:pPr>
      <w:r>
        <w:rPr>
          <w:rFonts w:hint="eastAsia"/>
          <w:lang w:eastAsia="ja-JP"/>
        </w:rPr>
        <w:lastRenderedPageBreak/>
        <w:t>作業が終わったら、最新の結果を開くボタンで確認してください。</w:t>
      </w:r>
    </w:p>
    <w:p w14:paraId="6F5E11FF" w14:textId="25E7A080" w:rsidR="006113EB" w:rsidRDefault="006113EB" w:rsidP="006113EB">
      <w:pPr>
        <w:pStyle w:val="a"/>
        <w:numPr>
          <w:ilvl w:val="0"/>
          <w:numId w:val="0"/>
        </w:numPr>
        <w:ind w:left="360"/>
        <w:rPr>
          <w:lang w:eastAsia="ja-JP"/>
        </w:rPr>
      </w:pPr>
    </w:p>
    <w:p w14:paraId="1B81342D" w14:textId="77777777" w:rsidR="00752DF3" w:rsidRDefault="00234FFF">
      <w:pPr>
        <w:pStyle w:val="1"/>
        <w:rPr>
          <w:lang w:eastAsia="ja-JP"/>
        </w:rPr>
      </w:pPr>
      <w:r>
        <w:rPr>
          <w:lang w:eastAsia="ja-JP"/>
        </w:rPr>
        <w:t xml:space="preserve">📊 </w:t>
      </w:r>
      <w:r>
        <w:rPr>
          <w:lang w:eastAsia="ja-JP"/>
        </w:rPr>
        <w:t>出力されるファイル内容</w:t>
      </w:r>
    </w:p>
    <w:p w14:paraId="091F7AAB" w14:textId="38B05FCE" w:rsidR="00A36FBE" w:rsidRDefault="00234FFF">
      <w:pPr>
        <w:rPr>
          <w:lang w:eastAsia="ja-JP"/>
        </w:rPr>
      </w:pPr>
      <w:r>
        <w:rPr>
          <w:lang w:eastAsia="ja-JP"/>
        </w:rPr>
        <w:t>・</w:t>
      </w:r>
      <w:r w:rsidR="00BB5DBE">
        <w:rPr>
          <w:rFonts w:hint="eastAsia"/>
          <w:lang w:eastAsia="ja-JP"/>
        </w:rPr>
        <w:t>リスト</w:t>
      </w:r>
      <w:r>
        <w:rPr>
          <w:lang w:eastAsia="ja-JP"/>
        </w:rPr>
        <w:t>シート：各文章ごとに、ヒットしたラベル・キーワードが表示されます</w:t>
      </w:r>
      <w:r>
        <w:rPr>
          <w:lang w:eastAsia="ja-JP"/>
        </w:rPr>
        <w:br/>
      </w:r>
      <w:r>
        <w:rPr>
          <w:lang w:eastAsia="ja-JP"/>
        </w:rPr>
        <w:t>・</w:t>
      </w:r>
      <w:r w:rsidR="00BB5DBE">
        <w:rPr>
          <w:rFonts w:hint="eastAsia"/>
          <w:lang w:eastAsia="ja-JP"/>
        </w:rPr>
        <w:t>統計</w:t>
      </w:r>
      <w:r>
        <w:rPr>
          <w:lang w:eastAsia="ja-JP"/>
        </w:rPr>
        <w:t>シート：各ラベルのヒット件数と割合が見られます</w:t>
      </w:r>
      <w:r w:rsidR="0048612F">
        <w:rPr>
          <w:rFonts w:hint="eastAsia"/>
          <w:lang w:eastAsia="ja-JP"/>
        </w:rPr>
        <w:t>。</w:t>
      </w:r>
    </w:p>
    <w:p w14:paraId="17B1A2E7" w14:textId="77777777" w:rsidR="00A36FBE" w:rsidRDefault="000D326F" w:rsidP="0048612F">
      <w:pPr>
        <w:pStyle w:val="1"/>
        <w:jc w:val="center"/>
        <w:rPr>
          <w:lang w:eastAsia="ja-JP"/>
        </w:rPr>
      </w:pPr>
      <w:r>
        <w:rPr>
          <w:lang w:eastAsia="ja-JP"/>
        </w:rPr>
        <w:t xml:space="preserve">🔎 </w:t>
      </w:r>
      <w:r>
        <w:rPr>
          <w:lang w:eastAsia="ja-JP"/>
        </w:rPr>
        <w:t>共起分析とネットワーク図の使い方</w:t>
      </w:r>
    </w:p>
    <w:p w14:paraId="14C334EA" w14:textId="77777777" w:rsidR="00A36FBE" w:rsidRDefault="000D326F">
      <w:pPr>
        <w:pStyle w:val="21"/>
        <w:rPr>
          <w:lang w:eastAsia="ja-JP"/>
        </w:rPr>
      </w:pPr>
      <w:r>
        <w:rPr>
          <w:lang w:eastAsia="ja-JP"/>
        </w:rPr>
        <w:t xml:space="preserve">② </w:t>
      </w:r>
      <w:r>
        <w:rPr>
          <w:lang w:eastAsia="ja-JP"/>
        </w:rPr>
        <w:t>共起分析とは？</w:t>
      </w:r>
    </w:p>
    <w:p w14:paraId="1FD1A2F1" w14:textId="46C42BFA" w:rsidR="00A36FBE" w:rsidRDefault="000D326F" w:rsidP="0048612F">
      <w:pPr>
        <w:ind w:leftChars="100" w:left="220" w:firstLineChars="100" w:firstLine="220"/>
        <w:rPr>
          <w:lang w:eastAsia="ja-JP"/>
        </w:rPr>
      </w:pPr>
      <w:r>
        <w:rPr>
          <w:lang w:eastAsia="ja-JP"/>
        </w:rPr>
        <w:t>共起分析は、「いっしょに出現するキーワードの組み合わせ」を見つける機能です。</w:t>
      </w:r>
      <w:r w:rsidR="0048612F">
        <w:rPr>
          <w:rFonts w:hint="eastAsia"/>
          <w:lang w:eastAsia="ja-JP"/>
        </w:rPr>
        <w:t>例えば</w:t>
      </w:r>
      <w:r>
        <w:rPr>
          <w:lang w:eastAsia="ja-JP"/>
        </w:rPr>
        <w:t>、「りんご」と「長野」、「もも」と「山梨」がよく一緒に登場する場合、それぞれの関係が強いといえます。</w:t>
      </w:r>
      <w:r w:rsidR="00AE5788">
        <w:rPr>
          <w:rFonts w:hint="eastAsia"/>
          <w:lang w:eastAsia="ja-JP"/>
        </w:rPr>
        <w:t>②共起分析</w:t>
      </w:r>
      <w:r>
        <w:rPr>
          <w:lang w:eastAsia="ja-JP"/>
        </w:rPr>
        <w:t>では、しわけ処理で抽出されたキーワード群から共起キーワードの組み合わせを抽出し、共起回数の多いペアを一覧にして出力します。</w:t>
      </w:r>
    </w:p>
    <w:p w14:paraId="4864B84A" w14:textId="77777777" w:rsidR="00A36FBE" w:rsidRDefault="000D326F">
      <w:pPr>
        <w:rPr>
          <w:lang w:eastAsia="ja-JP"/>
        </w:rPr>
      </w:pPr>
      <w:r>
        <w:rPr>
          <w:lang w:eastAsia="ja-JP"/>
        </w:rPr>
        <w:t xml:space="preserve">📂 </w:t>
      </w:r>
      <w:r>
        <w:rPr>
          <w:lang w:eastAsia="ja-JP"/>
        </w:rPr>
        <w:t>出力ファイル：「〇〇</w:t>
      </w:r>
      <w:r>
        <w:rPr>
          <w:lang w:eastAsia="ja-JP"/>
        </w:rPr>
        <w:t>_</w:t>
      </w:r>
      <w:r>
        <w:rPr>
          <w:lang w:eastAsia="ja-JP"/>
        </w:rPr>
        <w:t>共起付き</w:t>
      </w:r>
      <w:r>
        <w:rPr>
          <w:lang w:eastAsia="ja-JP"/>
        </w:rPr>
        <w:t>_</w:t>
      </w:r>
      <w:r>
        <w:rPr>
          <w:lang w:eastAsia="ja-JP"/>
        </w:rPr>
        <w:t>日付</w:t>
      </w:r>
      <w:r>
        <w:rPr>
          <w:lang w:eastAsia="ja-JP"/>
        </w:rPr>
        <w:t>.xlsx</w:t>
      </w:r>
      <w:r>
        <w:rPr>
          <w:lang w:eastAsia="ja-JP"/>
        </w:rPr>
        <w:t>」</w:t>
      </w:r>
    </w:p>
    <w:p w14:paraId="5AFEC653" w14:textId="77777777" w:rsidR="00A36FBE" w:rsidRDefault="000D326F">
      <w:pPr>
        <w:rPr>
          <w:lang w:eastAsia="ja-JP"/>
        </w:rPr>
      </w:pPr>
      <w:r>
        <w:rPr>
          <w:lang w:eastAsia="ja-JP"/>
        </w:rPr>
        <w:t xml:space="preserve">📄 </w:t>
      </w:r>
      <w:r>
        <w:rPr>
          <w:lang w:eastAsia="ja-JP"/>
        </w:rPr>
        <w:t>「共起分析」シートが追加され、キーワードのペアと共起回数が表示されます。</w:t>
      </w:r>
    </w:p>
    <w:p w14:paraId="7B0B3704" w14:textId="77777777" w:rsidR="00A36FBE" w:rsidRDefault="000D326F">
      <w:pPr>
        <w:pStyle w:val="21"/>
        <w:rPr>
          <w:lang w:eastAsia="ja-JP"/>
        </w:rPr>
      </w:pPr>
      <w:r>
        <w:rPr>
          <w:lang w:eastAsia="ja-JP"/>
        </w:rPr>
        <w:t xml:space="preserve">③ </w:t>
      </w:r>
      <w:r>
        <w:rPr>
          <w:lang w:eastAsia="ja-JP"/>
        </w:rPr>
        <w:t>ネットワーク図とは？</w:t>
      </w:r>
    </w:p>
    <w:p w14:paraId="784A7EA0" w14:textId="77777777" w:rsidR="00A36FBE" w:rsidRDefault="000D326F" w:rsidP="0048612F">
      <w:pPr>
        <w:ind w:leftChars="100" w:left="220" w:firstLineChars="100" w:firstLine="220"/>
        <w:rPr>
          <w:lang w:eastAsia="ja-JP"/>
        </w:rPr>
      </w:pPr>
      <w:r>
        <w:rPr>
          <w:lang w:eastAsia="ja-JP"/>
        </w:rPr>
        <w:t>ネットワーク図は、共起分析で得られたキーワードの関係を図として可視化する機能です。</w:t>
      </w:r>
      <w:r>
        <w:rPr>
          <w:lang w:eastAsia="ja-JP"/>
        </w:rPr>
        <w:br/>
      </w:r>
      <w:r>
        <w:rPr>
          <w:lang w:eastAsia="ja-JP"/>
        </w:rPr>
        <w:t>・点（ノード）がキーワード</w:t>
      </w:r>
      <w:r>
        <w:rPr>
          <w:lang w:eastAsia="ja-JP"/>
        </w:rPr>
        <w:br/>
      </w:r>
      <w:r>
        <w:rPr>
          <w:lang w:eastAsia="ja-JP"/>
        </w:rPr>
        <w:t>・線（エッジ）が一緒に登場した関係</w:t>
      </w:r>
      <w:r>
        <w:rPr>
          <w:lang w:eastAsia="ja-JP"/>
        </w:rPr>
        <w:br/>
      </w:r>
      <w:r>
        <w:rPr>
          <w:lang w:eastAsia="ja-JP"/>
        </w:rPr>
        <w:t>・線の太さが共起の強さ（共起回数）を表しています</w:t>
      </w:r>
    </w:p>
    <w:p w14:paraId="5CE8A8CC" w14:textId="405E6ABC" w:rsidR="00A36FBE" w:rsidRDefault="000D326F">
      <w:pPr>
        <w:rPr>
          <w:lang w:eastAsia="ja-JP"/>
        </w:rPr>
      </w:pPr>
      <w:r>
        <w:rPr>
          <w:lang w:eastAsia="ja-JP"/>
        </w:rPr>
        <w:t xml:space="preserve">🖼️ </w:t>
      </w:r>
      <w:r>
        <w:rPr>
          <w:lang w:eastAsia="ja-JP"/>
        </w:rPr>
        <w:t>出力ファイル：「〇〇</w:t>
      </w:r>
      <w:r>
        <w:rPr>
          <w:lang w:eastAsia="ja-JP"/>
        </w:rPr>
        <w:t>_</w:t>
      </w:r>
      <w:r>
        <w:rPr>
          <w:lang w:eastAsia="ja-JP"/>
        </w:rPr>
        <w:t>ネットワーク図</w:t>
      </w:r>
      <w:r>
        <w:rPr>
          <w:lang w:eastAsia="ja-JP"/>
        </w:rPr>
        <w:t>_</w:t>
      </w:r>
      <w:r>
        <w:rPr>
          <w:lang w:eastAsia="ja-JP"/>
        </w:rPr>
        <w:t>日付</w:t>
      </w:r>
      <w:r>
        <w:rPr>
          <w:lang w:eastAsia="ja-JP"/>
        </w:rPr>
        <w:t>.</w:t>
      </w:r>
      <w:r w:rsidR="003B615A">
        <w:rPr>
          <w:rFonts w:hint="eastAsia"/>
          <w:lang w:eastAsia="ja-JP"/>
        </w:rPr>
        <w:t>html</w:t>
      </w:r>
      <w:r>
        <w:rPr>
          <w:lang w:eastAsia="ja-JP"/>
        </w:rPr>
        <w:t>」</w:t>
      </w:r>
    </w:p>
    <w:p w14:paraId="00FC8530" w14:textId="77777777" w:rsidR="00830FC2" w:rsidRDefault="00830FC2">
      <w:pPr>
        <w:rPr>
          <w:lang w:eastAsia="ja-JP"/>
        </w:rPr>
      </w:pPr>
    </w:p>
    <w:p w14:paraId="7EE29107" w14:textId="77777777" w:rsidR="00A36FBE" w:rsidRDefault="000D326F">
      <w:pPr>
        <w:pStyle w:val="21"/>
        <w:rPr>
          <w:lang w:eastAsia="ja-JP"/>
        </w:rPr>
      </w:pPr>
      <w:r>
        <w:rPr>
          <w:lang w:eastAsia="ja-JP"/>
        </w:rPr>
        <w:t xml:space="preserve">💡 </w:t>
      </w:r>
      <w:r>
        <w:rPr>
          <w:lang w:eastAsia="ja-JP"/>
        </w:rPr>
        <w:t>使い方（</w:t>
      </w:r>
      <w:r>
        <w:rPr>
          <w:lang w:eastAsia="ja-JP"/>
        </w:rPr>
        <w:t>②③</w:t>
      </w:r>
      <w:r>
        <w:rPr>
          <w:lang w:eastAsia="ja-JP"/>
        </w:rPr>
        <w:t>のステップ）</w:t>
      </w:r>
    </w:p>
    <w:p w14:paraId="54E2A776" w14:textId="77777777" w:rsidR="00A36FBE" w:rsidRDefault="000D326F">
      <w:pPr>
        <w:rPr>
          <w:lang w:eastAsia="ja-JP"/>
        </w:rPr>
      </w:pPr>
      <w:r>
        <w:rPr>
          <w:lang w:eastAsia="ja-JP"/>
        </w:rPr>
        <w:t xml:space="preserve">1️⃣ </w:t>
      </w:r>
      <w:r>
        <w:rPr>
          <w:lang w:eastAsia="ja-JP"/>
        </w:rPr>
        <w:t>しわけ処理（</w:t>
      </w:r>
      <w:r>
        <w:rPr>
          <w:lang w:eastAsia="ja-JP"/>
        </w:rPr>
        <w:t>①</w:t>
      </w:r>
      <w:r>
        <w:rPr>
          <w:lang w:eastAsia="ja-JP"/>
        </w:rPr>
        <w:t>）を実行し、分類済ファイルを出力</w:t>
      </w:r>
    </w:p>
    <w:p w14:paraId="163F45B1" w14:textId="77777777" w:rsidR="00A36FBE" w:rsidRDefault="000D326F">
      <w:pPr>
        <w:rPr>
          <w:lang w:eastAsia="ja-JP"/>
        </w:rPr>
      </w:pPr>
      <w:r>
        <w:rPr>
          <w:lang w:eastAsia="ja-JP"/>
        </w:rPr>
        <w:t xml:space="preserve">2️⃣ </w:t>
      </w:r>
      <w:r>
        <w:rPr>
          <w:lang w:eastAsia="ja-JP"/>
        </w:rPr>
        <w:t>メニューの「</w:t>
      </w:r>
      <w:r>
        <w:rPr>
          <w:lang w:eastAsia="ja-JP"/>
        </w:rPr>
        <w:t>②</w:t>
      </w:r>
      <w:r>
        <w:rPr>
          <w:lang w:eastAsia="ja-JP"/>
        </w:rPr>
        <w:t>共起分析」ボタンをクリック</w:t>
      </w:r>
      <w:r>
        <w:rPr>
          <w:lang w:eastAsia="ja-JP"/>
        </w:rPr>
        <w:t xml:space="preserve"> → </w:t>
      </w:r>
      <w:r>
        <w:rPr>
          <w:lang w:eastAsia="ja-JP"/>
        </w:rPr>
        <w:t>共起分析ファイルが出力</w:t>
      </w:r>
    </w:p>
    <w:p w14:paraId="14615964" w14:textId="77777777" w:rsidR="00A36FBE" w:rsidRDefault="000D326F">
      <w:pPr>
        <w:rPr>
          <w:lang w:eastAsia="ja-JP"/>
        </w:rPr>
      </w:pPr>
      <w:r>
        <w:rPr>
          <w:lang w:eastAsia="ja-JP"/>
        </w:rPr>
        <w:t xml:space="preserve">3️⃣ </w:t>
      </w:r>
      <w:r>
        <w:rPr>
          <w:lang w:eastAsia="ja-JP"/>
        </w:rPr>
        <w:t>「</w:t>
      </w:r>
      <w:r>
        <w:rPr>
          <w:lang w:eastAsia="ja-JP"/>
        </w:rPr>
        <w:t>③</w:t>
      </w:r>
      <w:r>
        <w:rPr>
          <w:lang w:eastAsia="ja-JP"/>
        </w:rPr>
        <w:t>ネットワーク図」ボタンをクリック</w:t>
      </w:r>
      <w:r>
        <w:rPr>
          <w:lang w:eastAsia="ja-JP"/>
        </w:rPr>
        <w:t xml:space="preserve"> → </w:t>
      </w:r>
      <w:r>
        <w:rPr>
          <w:lang w:eastAsia="ja-JP"/>
        </w:rPr>
        <w:t>ネットワーク図（画像）が作成されます</w:t>
      </w:r>
    </w:p>
    <w:p w14:paraId="104B7A61" w14:textId="77777777" w:rsidR="0048612F" w:rsidRDefault="0048612F" w:rsidP="0048612F">
      <w:pPr>
        <w:pStyle w:val="1"/>
      </w:pPr>
      <w:r>
        <w:lastRenderedPageBreak/>
        <w:t xml:space="preserve">🧩 </w:t>
      </w:r>
      <w:r>
        <w:rPr>
          <w:rFonts w:hint="eastAsia"/>
          <w:lang w:eastAsia="ja-JP"/>
        </w:rPr>
        <w:t>活用</w:t>
      </w:r>
      <w:r>
        <w:t>例</w:t>
      </w:r>
    </w:p>
    <w:p w14:paraId="3AA29D2D" w14:textId="77777777" w:rsidR="0048612F" w:rsidRDefault="0048612F" w:rsidP="0048612F">
      <w:pPr>
        <w:pStyle w:val="a0"/>
        <w:rPr>
          <w:lang w:eastAsia="ja-JP"/>
        </w:rPr>
      </w:pPr>
      <w:r>
        <w:rPr>
          <w:lang w:eastAsia="ja-JP"/>
        </w:rPr>
        <w:t>・</w:t>
      </w:r>
      <w:r>
        <w:rPr>
          <w:rFonts w:hint="eastAsia"/>
          <w:lang w:eastAsia="ja-JP"/>
        </w:rPr>
        <w:t>大量の文章をひとまず仕分けしたい方に</w:t>
      </w:r>
    </w:p>
    <w:p w14:paraId="0B749B32" w14:textId="77777777" w:rsidR="0048612F" w:rsidRDefault="0048612F" w:rsidP="0048612F">
      <w:pPr>
        <w:pStyle w:val="a0"/>
        <w:rPr>
          <w:lang w:eastAsia="ja-JP"/>
        </w:rPr>
      </w:pPr>
      <w:r>
        <w:rPr>
          <w:lang w:eastAsia="ja-JP"/>
        </w:rPr>
        <w:t>・アンケートの自由記述の傾向分析に</w:t>
      </w:r>
    </w:p>
    <w:p w14:paraId="13728A75" w14:textId="77777777" w:rsidR="0048612F" w:rsidRDefault="0048612F" w:rsidP="0048612F">
      <w:pPr>
        <w:pStyle w:val="a0"/>
        <w:rPr>
          <w:lang w:eastAsia="ja-JP"/>
        </w:rPr>
      </w:pPr>
      <w:r>
        <w:rPr>
          <w:lang w:eastAsia="ja-JP"/>
        </w:rPr>
        <w:t>・教材レビューやクレーム分析などに</w:t>
      </w:r>
    </w:p>
    <w:p w14:paraId="2C36744F" w14:textId="77777777" w:rsidR="0048612F" w:rsidRDefault="0048612F" w:rsidP="0048612F">
      <w:pPr>
        <w:pStyle w:val="a0"/>
        <w:rPr>
          <w:lang w:eastAsia="ja-JP"/>
        </w:rPr>
      </w:pPr>
      <w:r>
        <w:rPr>
          <w:rFonts w:hint="eastAsia"/>
          <w:lang w:eastAsia="ja-JP"/>
        </w:rPr>
        <w:t>・テキストマイニングを手軽に試したい初心者さんに</w:t>
      </w:r>
    </w:p>
    <w:p w14:paraId="4018D151" w14:textId="7227671A" w:rsidR="0048612F" w:rsidRDefault="0048612F" w:rsidP="0048612F">
      <w:pPr>
        <w:pStyle w:val="a0"/>
        <w:rPr>
          <w:lang w:eastAsia="ja-JP"/>
        </w:rPr>
      </w:pPr>
      <w:r>
        <w:rPr>
          <w:rFonts w:hint="eastAsia"/>
          <w:lang w:eastAsia="ja-JP"/>
        </w:rPr>
        <w:t>・</w:t>
      </w:r>
      <w:r w:rsidRPr="00C81908">
        <w:rPr>
          <w:lang w:eastAsia="ja-JP"/>
        </w:rPr>
        <w:t>社外秘のデータも</w:t>
      </w:r>
      <w:r w:rsidRPr="00C81908">
        <w:rPr>
          <w:lang w:eastAsia="ja-JP"/>
        </w:rPr>
        <w:t>OK</w:t>
      </w:r>
      <w:r w:rsidR="00C548E7">
        <w:rPr>
          <w:rFonts w:hint="eastAsia"/>
          <w:lang w:eastAsia="ja-JP"/>
        </w:rPr>
        <w:t>。</w:t>
      </w:r>
      <w:r w:rsidRPr="00C81908">
        <w:rPr>
          <w:lang w:eastAsia="ja-JP"/>
        </w:rPr>
        <w:t>あなたのパソコンの中だけで完結します</w:t>
      </w:r>
    </w:p>
    <w:p w14:paraId="1322E95E" w14:textId="77777777" w:rsidR="0048612F" w:rsidRDefault="0048612F" w:rsidP="0048612F">
      <w:pPr>
        <w:pStyle w:val="a0"/>
        <w:numPr>
          <w:ilvl w:val="0"/>
          <w:numId w:val="0"/>
        </w:numPr>
        <w:ind w:left="360"/>
        <w:jc w:val="right"/>
        <w:rPr>
          <w:lang w:eastAsia="ja-JP"/>
        </w:rPr>
      </w:pPr>
    </w:p>
    <w:p w14:paraId="2039E067" w14:textId="77777777" w:rsidR="00FA7B48" w:rsidRDefault="0048612F" w:rsidP="00FA7B48">
      <w:pPr>
        <w:pStyle w:val="a0"/>
        <w:jc w:val="center"/>
        <w:rPr>
          <w:rFonts w:ascii="Segoe UI Emoji" w:hAnsi="Segoe UI Emoji" w:cs="Segoe UI Emoji"/>
          <w:b/>
          <w:bCs/>
          <w:color w:val="943634" w:themeColor="accent2" w:themeShade="BF"/>
          <w:lang w:eastAsia="ja-JP"/>
        </w:rPr>
      </w:pPr>
      <w:r w:rsidRPr="00AB4BB0">
        <w:rPr>
          <w:rFonts w:ascii="Segoe UI Emoji" w:hAnsi="Segoe UI Emoji" w:cs="Segoe UI Emoji"/>
          <w:b/>
          <w:bCs/>
          <w:color w:val="943634" w:themeColor="accent2" w:themeShade="BF"/>
          <w:lang w:eastAsia="ja-JP"/>
        </w:rPr>
        <w:t>✨</w:t>
      </w:r>
      <w:r w:rsidRPr="00AB4BB0">
        <w:rPr>
          <w:b/>
          <w:bCs/>
          <w:color w:val="943634" w:themeColor="accent2" w:themeShade="BF"/>
          <w:lang w:eastAsia="ja-JP"/>
        </w:rPr>
        <w:t>あなたの大事な文章</w:t>
      </w:r>
      <w:r w:rsidRPr="00AB4BB0">
        <w:rPr>
          <w:rFonts w:hint="eastAsia"/>
          <w:b/>
          <w:bCs/>
          <w:color w:val="943634" w:themeColor="accent2" w:themeShade="BF"/>
          <w:lang w:eastAsia="ja-JP"/>
        </w:rPr>
        <w:t>を</w:t>
      </w:r>
      <w:r w:rsidRPr="00AB4BB0">
        <w:rPr>
          <w:b/>
          <w:bCs/>
          <w:color w:val="943634" w:themeColor="accent2" w:themeShade="BF"/>
          <w:lang w:eastAsia="ja-JP"/>
        </w:rPr>
        <w:t>サポートちゃんがお手伝い</w:t>
      </w:r>
      <w:r>
        <w:rPr>
          <w:rFonts w:hint="eastAsia"/>
          <w:b/>
          <w:bCs/>
          <w:color w:val="943634" w:themeColor="accent2" w:themeShade="BF"/>
          <w:lang w:eastAsia="ja-JP"/>
        </w:rPr>
        <w:t>します</w:t>
      </w:r>
      <w:r w:rsidRPr="00AB4BB0">
        <w:rPr>
          <w:rFonts w:ascii="Segoe UI Emoji" w:hAnsi="Segoe UI Emoji" w:cs="Segoe UI Emoji"/>
          <w:b/>
          <w:bCs/>
          <w:color w:val="943634" w:themeColor="accent2" w:themeShade="BF"/>
          <w:lang w:eastAsia="ja-JP"/>
        </w:rPr>
        <w:t>✨</w:t>
      </w:r>
    </w:p>
    <w:sectPr w:rsidR="00FA7B48" w:rsidSect="00034616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74551" w14:textId="77777777" w:rsidR="00BE3E69" w:rsidRDefault="00BE3E69" w:rsidP="00CE3FFA">
      <w:pPr>
        <w:spacing w:after="0" w:line="240" w:lineRule="auto"/>
      </w:pPr>
      <w:r>
        <w:separator/>
      </w:r>
    </w:p>
  </w:endnote>
  <w:endnote w:type="continuationSeparator" w:id="0">
    <w:p w14:paraId="767D93C8" w14:textId="77777777" w:rsidR="00BE3E69" w:rsidRDefault="00BE3E69" w:rsidP="00CE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5935507"/>
      <w:docPartObj>
        <w:docPartGallery w:val="Page Numbers (Bottom of Page)"/>
        <w:docPartUnique/>
      </w:docPartObj>
    </w:sdtPr>
    <w:sdtContent>
      <w:p w14:paraId="50F85860" w14:textId="6D89BA0A" w:rsidR="00FD0F3B" w:rsidRDefault="00FD0F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 w14:paraId="03663BFF" w14:textId="77777777" w:rsidR="00FD0F3B" w:rsidRDefault="00FD0F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B734" w14:textId="77777777" w:rsidR="00BE3E69" w:rsidRDefault="00BE3E69" w:rsidP="00CE3FFA">
      <w:pPr>
        <w:spacing w:after="0" w:line="240" w:lineRule="auto"/>
      </w:pPr>
      <w:r>
        <w:separator/>
      </w:r>
    </w:p>
  </w:footnote>
  <w:footnote w:type="continuationSeparator" w:id="0">
    <w:p w14:paraId="5B6D0830" w14:textId="77777777" w:rsidR="00BE3E69" w:rsidRDefault="00BE3E69" w:rsidP="00CE3F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45091B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192780"/>
    <w:multiLevelType w:val="hybridMultilevel"/>
    <w:tmpl w:val="D414BE0A"/>
    <w:lvl w:ilvl="0" w:tplc="3E68A6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DE0193E"/>
    <w:multiLevelType w:val="hybridMultilevel"/>
    <w:tmpl w:val="54E66CCC"/>
    <w:lvl w:ilvl="0" w:tplc="1B807672">
      <w:start w:val="3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407382640">
    <w:abstractNumId w:val="8"/>
  </w:num>
  <w:num w:numId="2" w16cid:durableId="1748308179">
    <w:abstractNumId w:val="6"/>
  </w:num>
  <w:num w:numId="3" w16cid:durableId="1936938679">
    <w:abstractNumId w:val="5"/>
  </w:num>
  <w:num w:numId="4" w16cid:durableId="865361747">
    <w:abstractNumId w:val="4"/>
  </w:num>
  <w:num w:numId="5" w16cid:durableId="2131045178">
    <w:abstractNumId w:val="7"/>
  </w:num>
  <w:num w:numId="6" w16cid:durableId="58674376">
    <w:abstractNumId w:val="3"/>
  </w:num>
  <w:num w:numId="7" w16cid:durableId="842091312">
    <w:abstractNumId w:val="2"/>
  </w:num>
  <w:num w:numId="8" w16cid:durableId="1309358127">
    <w:abstractNumId w:val="1"/>
  </w:num>
  <w:num w:numId="9" w16cid:durableId="345444306">
    <w:abstractNumId w:val="0"/>
  </w:num>
  <w:num w:numId="10" w16cid:durableId="1155996176">
    <w:abstractNumId w:val="9"/>
  </w:num>
  <w:num w:numId="11" w16cid:durableId="208347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01F"/>
    <w:rsid w:val="00026AF4"/>
    <w:rsid w:val="00034616"/>
    <w:rsid w:val="0006063C"/>
    <w:rsid w:val="00074805"/>
    <w:rsid w:val="000B0A93"/>
    <w:rsid w:val="000D326F"/>
    <w:rsid w:val="000E7C33"/>
    <w:rsid w:val="0015074B"/>
    <w:rsid w:val="00194C02"/>
    <w:rsid w:val="001A0A20"/>
    <w:rsid w:val="001F3286"/>
    <w:rsid w:val="00234FFF"/>
    <w:rsid w:val="002422A9"/>
    <w:rsid w:val="00251486"/>
    <w:rsid w:val="00282823"/>
    <w:rsid w:val="00295926"/>
    <w:rsid w:val="0029639D"/>
    <w:rsid w:val="00326F90"/>
    <w:rsid w:val="00343674"/>
    <w:rsid w:val="003B615A"/>
    <w:rsid w:val="003D4408"/>
    <w:rsid w:val="00443C47"/>
    <w:rsid w:val="00450661"/>
    <w:rsid w:val="00473816"/>
    <w:rsid w:val="0048612F"/>
    <w:rsid w:val="004A3652"/>
    <w:rsid w:val="004B44C9"/>
    <w:rsid w:val="00502B2B"/>
    <w:rsid w:val="005940A5"/>
    <w:rsid w:val="005B1719"/>
    <w:rsid w:val="005D45D5"/>
    <w:rsid w:val="00606D14"/>
    <w:rsid w:val="006113EB"/>
    <w:rsid w:val="00677096"/>
    <w:rsid w:val="006A0139"/>
    <w:rsid w:val="006A2B05"/>
    <w:rsid w:val="006E08B9"/>
    <w:rsid w:val="00712516"/>
    <w:rsid w:val="00752DF3"/>
    <w:rsid w:val="007A2370"/>
    <w:rsid w:val="007C03FC"/>
    <w:rsid w:val="007E6423"/>
    <w:rsid w:val="00824DA7"/>
    <w:rsid w:val="00830FC2"/>
    <w:rsid w:val="008443F4"/>
    <w:rsid w:val="00850CCC"/>
    <w:rsid w:val="008907A3"/>
    <w:rsid w:val="00902E15"/>
    <w:rsid w:val="00981D5B"/>
    <w:rsid w:val="009B1258"/>
    <w:rsid w:val="009D1DC6"/>
    <w:rsid w:val="009F50E8"/>
    <w:rsid w:val="00A35863"/>
    <w:rsid w:val="00A36FBE"/>
    <w:rsid w:val="00AA1D8D"/>
    <w:rsid w:val="00AB4BB0"/>
    <w:rsid w:val="00AD6C6E"/>
    <w:rsid w:val="00AE5788"/>
    <w:rsid w:val="00AF49E5"/>
    <w:rsid w:val="00B03492"/>
    <w:rsid w:val="00B34651"/>
    <w:rsid w:val="00B47730"/>
    <w:rsid w:val="00B7381A"/>
    <w:rsid w:val="00B96AD0"/>
    <w:rsid w:val="00BB5DBE"/>
    <w:rsid w:val="00BE0BD2"/>
    <w:rsid w:val="00BE3E69"/>
    <w:rsid w:val="00C05A22"/>
    <w:rsid w:val="00C1559D"/>
    <w:rsid w:val="00C32109"/>
    <w:rsid w:val="00C548E7"/>
    <w:rsid w:val="00C654BE"/>
    <w:rsid w:val="00C77AD8"/>
    <w:rsid w:val="00C81908"/>
    <w:rsid w:val="00CB0664"/>
    <w:rsid w:val="00CE3FFA"/>
    <w:rsid w:val="00CF6E30"/>
    <w:rsid w:val="00D71B91"/>
    <w:rsid w:val="00D76391"/>
    <w:rsid w:val="00DB5C6F"/>
    <w:rsid w:val="00DD3ED8"/>
    <w:rsid w:val="00DD45C8"/>
    <w:rsid w:val="00DF7B11"/>
    <w:rsid w:val="00E32BCF"/>
    <w:rsid w:val="00E40105"/>
    <w:rsid w:val="00E432A7"/>
    <w:rsid w:val="00E95C1A"/>
    <w:rsid w:val="00F100B6"/>
    <w:rsid w:val="00F36C58"/>
    <w:rsid w:val="00F516BA"/>
    <w:rsid w:val="00FA7B48"/>
    <w:rsid w:val="00FC693F"/>
    <w:rsid w:val="00FD0F3B"/>
    <w:rsid w:val="00FE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0EC85"/>
  <w14:defaultImageDpi w14:val="300"/>
  <w15:docId w15:val="{BA48999C-B87A-4AF1-84C2-4B292D54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ＭＳ ゴシック" w:hAnsi="ＭＳ ゴシック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えり 新林</cp:lastModifiedBy>
  <cp:revision>54</cp:revision>
  <dcterms:created xsi:type="dcterms:W3CDTF">2025-06-30T13:26:00Z</dcterms:created>
  <dcterms:modified xsi:type="dcterms:W3CDTF">2026-05-12T06:12:00Z</dcterms:modified>
  <cp:category/>
</cp:coreProperties>
</file>