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Noto Sans CJK JP" w:hAnsi="Noto Sans CJK JP" w:eastAsia="Noto Sans CJK JP"/>
          <w:b/>
          <w:sz w:val="32"/>
        </w:rPr>
        <w:t>業務経歴整理表（デモ様式）</w:t>
      </w:r>
    </w:p>
    <w:p>
      <w:pPr>
        <w:jc w:val="center"/>
      </w:pPr>
      <w:r>
        <w:rPr>
          <w:rFonts w:ascii="Noto Sans CJK JP" w:hAnsi="Noto Sans CJK JP" w:eastAsia="Noto Sans CJK JP"/>
          <w:color w:val="646464"/>
          <w:sz w:val="16"/>
        </w:rPr>
        <w:t>※本様式はデモ用の架空様式です。実在の提出様式・社内様式ではありません。</w:t>
      </w:r>
    </w:p>
    <w:p>
      <w:pPr>
        <w:jc w:val="right"/>
      </w:pPr>
      <w:r>
        <w:rPr>
          <w:rFonts w:ascii="Noto Sans CJK JP" w:hAnsi="Noto Sans CJK JP" w:eastAsia="Noto Sans CJK JP"/>
          <w:color w:val="646464"/>
          <w:sz w:val="14"/>
        </w:rPr>
        <w:t>template_id: ijidx_document_io_v01_project_history_v1 / template_version: 1.0</w:t>
      </w:r>
    </w:p>
    <w:p>
      <w:pPr>
        <w:spacing w:before="120" w:after="60"/>
      </w:pPr>
      <w:r>
        <w:rPr>
          <w:rFonts w:ascii="Noto Sans CJK JP" w:hAnsi="Noto Sans CJK JP" w:eastAsia="Noto Sans CJK JP"/>
          <w:b/>
          <w:sz w:val="22"/>
        </w:rPr>
        <w:t>1. 技術者情報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</w:tblPr>
      <w:tblGrid>
        <w:gridCol w:w="5270"/>
        <w:gridCol w:w="5270"/>
      </w:tblGrid>
      <w:tr>
        <w:tc>
          <w:tcPr>
            <w:tcW w:type="dxa" w:w="2551"/>
            <w:vAlign w:val="center"/>
            <w:shd w:fill="F2F2F2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/>
                <w:sz w:val="18"/>
              </w:rPr>
              <w:t>技術者氏名</w:t>
            </w:r>
          </w:p>
        </w:tc>
        <w:tc>
          <w:tcPr>
            <w:tcW w:type="dxa" w:w="7370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8"/>
              </w:rPr>
              <w:t>{{engineer_name}}</w:t>
            </w:r>
          </w:p>
        </w:tc>
      </w:tr>
      <w:tr>
        <w:tc>
          <w:tcPr>
            <w:tcW w:type="dxa" w:w="2551"/>
            <w:vAlign w:val="center"/>
            <w:shd w:fill="F2F2F2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/>
                <w:sz w:val="18"/>
              </w:rPr>
              <w:t>所属部署</w:t>
            </w:r>
          </w:p>
        </w:tc>
        <w:tc>
          <w:tcPr>
            <w:tcW w:type="dxa" w:w="7370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8"/>
              </w:rPr>
              <w:t>{{department}}</w:t>
            </w:r>
          </w:p>
        </w:tc>
      </w:tr>
      <w:tr>
        <w:tc>
          <w:tcPr>
            <w:tcW w:type="dxa" w:w="2551"/>
            <w:vAlign w:val="center"/>
            <w:shd w:fill="F2F2F2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/>
                <w:sz w:val="18"/>
              </w:rPr>
              <w:t>主な担当分野</w:t>
            </w:r>
          </w:p>
        </w:tc>
        <w:tc>
          <w:tcPr>
            <w:tcW w:type="dxa" w:w="7370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8"/>
              </w:rPr>
              <w:t>{{main_field}}</w:t>
            </w:r>
          </w:p>
        </w:tc>
      </w:tr>
      <w:tr>
        <w:tc>
          <w:tcPr>
            <w:tcW w:type="dxa" w:w="2551"/>
            <w:vAlign w:val="center"/>
            <w:shd w:fill="F2F2F2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/>
                <w:sz w:val="18"/>
              </w:rPr>
              <w:t>実務経験年数</w:t>
            </w:r>
          </w:p>
        </w:tc>
        <w:tc>
          <w:tcPr>
            <w:tcW w:type="dxa" w:w="7370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8"/>
              </w:rPr>
              <w:t>{{experience_years}}</w:t>
            </w:r>
          </w:p>
        </w:tc>
      </w:tr>
    </w:tbl>
    <w:p>
      <w:pPr>
        <w:spacing w:before="120" w:after="60"/>
      </w:pPr>
      <w:r>
        <w:rPr>
          <w:rFonts w:ascii="Noto Sans CJK JP" w:hAnsi="Noto Sans CJK JP" w:eastAsia="Noto Sans CJK JP"/>
          <w:b/>
          <w:sz w:val="22"/>
        </w:rPr>
        <w:t>2. 主な業務経歴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</w:tblPr>
      <w:tblGrid>
        <w:gridCol w:w="1757"/>
        <w:gridCol w:w="1757"/>
        <w:gridCol w:w="1757"/>
        <w:gridCol w:w="1757"/>
        <w:gridCol w:w="1757"/>
        <w:gridCol w:w="1757"/>
      </w:tblGrid>
      <w:tr>
        <w:tc>
          <w:tcPr>
            <w:tcW w:type="dxa" w:w="567"/>
            <w:vAlign w:val="center"/>
            <w:shd w:fill="E7E6E6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/>
                <w:sz w:val="16"/>
              </w:rPr>
              <w:t>No.</w:t>
            </w:r>
          </w:p>
        </w:tc>
        <w:tc>
          <w:tcPr>
            <w:tcW w:type="dxa" w:w="2551"/>
            <w:vAlign w:val="center"/>
            <w:shd w:fill="E7E6E6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/>
                <w:sz w:val="16"/>
              </w:rPr>
              <w:t>業務名</w:t>
            </w:r>
          </w:p>
        </w:tc>
        <w:tc>
          <w:tcPr>
            <w:tcW w:type="dxa" w:w="1701"/>
            <w:vAlign w:val="center"/>
            <w:shd w:fill="E7E6E6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/>
                <w:sz w:val="16"/>
              </w:rPr>
              <w:t>発注者</w:t>
            </w:r>
          </w:p>
        </w:tc>
        <w:tc>
          <w:tcPr>
            <w:tcW w:type="dxa" w:w="1134"/>
            <w:vAlign w:val="center"/>
            <w:shd w:fill="E7E6E6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/>
                <w:sz w:val="16"/>
              </w:rPr>
              <w:t>履行年度</w:t>
            </w:r>
          </w:p>
        </w:tc>
        <w:tc>
          <w:tcPr>
            <w:tcW w:type="dxa" w:w="1417"/>
            <w:vAlign w:val="center"/>
            <w:shd w:fill="E7E6E6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/>
                <w:sz w:val="16"/>
              </w:rPr>
              <w:t>担当役割</w:t>
            </w:r>
          </w:p>
        </w:tc>
        <w:tc>
          <w:tcPr>
            <w:tcW w:type="dxa" w:w="2551"/>
            <w:vAlign w:val="center"/>
            <w:shd w:fill="E7E6E6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/>
                <w:sz w:val="16"/>
              </w:rPr>
              <w:t>業務概要</w:t>
            </w:r>
          </w:p>
        </w:tc>
      </w:tr>
      <w:tr>
        <w:tc>
          <w:tcPr>
            <w:tcW w:type="dxa" w:w="567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1</w:t>
            </w:r>
          </w:p>
        </w:tc>
        <w:tc>
          <w:tcPr>
            <w:tcW w:type="dxa" w:w="2551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{{project_1_name}}</w:t>
            </w:r>
          </w:p>
        </w:tc>
        <w:tc>
          <w:tcPr>
            <w:tcW w:type="dxa" w:w="1701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{{project_1_client}}</w:t>
            </w:r>
          </w:p>
        </w:tc>
        <w:tc>
          <w:tcPr>
            <w:tcW w:type="dxa" w:w="1134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{{project_1_year}}</w:t>
            </w:r>
          </w:p>
        </w:tc>
        <w:tc>
          <w:tcPr>
            <w:tcW w:type="dxa" w:w="1417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{{project_1_role}}</w:t>
            </w:r>
          </w:p>
        </w:tc>
        <w:tc>
          <w:tcPr>
            <w:tcW w:type="dxa" w:w="2551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{{project_1_summary}}</w:t>
            </w:r>
          </w:p>
        </w:tc>
      </w:tr>
      <w:tr>
        <w:tc>
          <w:tcPr>
            <w:tcW w:type="dxa" w:w="567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2</w:t>
            </w:r>
          </w:p>
        </w:tc>
        <w:tc>
          <w:tcPr>
            <w:tcW w:type="dxa" w:w="2551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{{project_2_name}}</w:t>
            </w:r>
          </w:p>
        </w:tc>
        <w:tc>
          <w:tcPr>
            <w:tcW w:type="dxa" w:w="1701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{{project_2_client}}</w:t>
            </w:r>
          </w:p>
        </w:tc>
        <w:tc>
          <w:tcPr>
            <w:tcW w:type="dxa" w:w="1134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{{project_2_year}}</w:t>
            </w:r>
          </w:p>
        </w:tc>
        <w:tc>
          <w:tcPr>
            <w:tcW w:type="dxa" w:w="1417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{{project_2_role}}</w:t>
            </w:r>
          </w:p>
        </w:tc>
        <w:tc>
          <w:tcPr>
            <w:tcW w:type="dxa" w:w="2551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{{project_2_summary}}</w:t>
            </w:r>
          </w:p>
        </w:tc>
      </w:tr>
      <w:tr>
        <w:tc>
          <w:tcPr>
            <w:tcW w:type="dxa" w:w="567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3</w:t>
            </w:r>
          </w:p>
        </w:tc>
        <w:tc>
          <w:tcPr>
            <w:tcW w:type="dxa" w:w="2551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{{project_3_name}}</w:t>
            </w:r>
          </w:p>
        </w:tc>
        <w:tc>
          <w:tcPr>
            <w:tcW w:type="dxa" w:w="1701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{{project_3_client}}</w:t>
            </w:r>
          </w:p>
        </w:tc>
        <w:tc>
          <w:tcPr>
            <w:tcW w:type="dxa" w:w="1134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{{project_3_year}}</w:t>
            </w:r>
          </w:p>
        </w:tc>
        <w:tc>
          <w:tcPr>
            <w:tcW w:type="dxa" w:w="1417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{{project_3_role}}</w:t>
            </w:r>
          </w:p>
        </w:tc>
        <w:tc>
          <w:tcPr>
            <w:tcW w:type="dxa" w:w="2551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{{project_3_summary}}</w:t>
            </w:r>
          </w:p>
        </w:tc>
      </w:tr>
      <w:tr>
        <w:tc>
          <w:tcPr>
            <w:tcW w:type="dxa" w:w="567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4</w:t>
            </w:r>
          </w:p>
        </w:tc>
        <w:tc>
          <w:tcPr>
            <w:tcW w:type="dxa" w:w="2551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{{project_4_name}}</w:t>
            </w:r>
          </w:p>
        </w:tc>
        <w:tc>
          <w:tcPr>
            <w:tcW w:type="dxa" w:w="1701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{{project_4_client}}</w:t>
            </w:r>
          </w:p>
        </w:tc>
        <w:tc>
          <w:tcPr>
            <w:tcW w:type="dxa" w:w="1134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{{project_4_year}}</w:t>
            </w:r>
          </w:p>
        </w:tc>
        <w:tc>
          <w:tcPr>
            <w:tcW w:type="dxa" w:w="1417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{{project_4_role}}</w:t>
            </w:r>
          </w:p>
        </w:tc>
        <w:tc>
          <w:tcPr>
            <w:tcW w:type="dxa" w:w="2551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{{project_4_summary}}</w:t>
            </w:r>
          </w:p>
        </w:tc>
      </w:tr>
      <w:tr>
        <w:tc>
          <w:tcPr>
            <w:tcW w:type="dxa" w:w="567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5</w:t>
            </w:r>
          </w:p>
        </w:tc>
        <w:tc>
          <w:tcPr>
            <w:tcW w:type="dxa" w:w="2551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{{project_5_name}}</w:t>
            </w:r>
          </w:p>
        </w:tc>
        <w:tc>
          <w:tcPr>
            <w:tcW w:type="dxa" w:w="1701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{{project_5_client}}</w:t>
            </w:r>
          </w:p>
        </w:tc>
        <w:tc>
          <w:tcPr>
            <w:tcW w:type="dxa" w:w="1134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{{project_5_year}}</w:t>
            </w:r>
          </w:p>
        </w:tc>
        <w:tc>
          <w:tcPr>
            <w:tcW w:type="dxa" w:w="1417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{{project_5_role}}</w:t>
            </w:r>
          </w:p>
        </w:tc>
        <w:tc>
          <w:tcPr>
            <w:tcW w:type="dxa" w:w="2551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{{project_5_summary}}</w:t>
            </w:r>
          </w:p>
        </w:tc>
      </w:tr>
    </w:tbl>
    <w:p>
      <w:pPr>
        <w:spacing w:before="120" w:after="60"/>
      </w:pPr>
      <w:r>
        <w:rPr>
          <w:rFonts w:ascii="Noto Sans CJK JP" w:hAnsi="Noto Sans CJK JP" w:eastAsia="Noto Sans CJK JP"/>
          <w:b/>
          <w:sz w:val="22"/>
        </w:rPr>
        <w:t>3. 経歴補足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</w:tblPr>
      <w:tblGrid>
        <w:gridCol w:w="5270"/>
        <w:gridCol w:w="5270"/>
      </w:tblGrid>
      <w:tr>
        <w:tc>
          <w:tcPr>
            <w:tcW w:type="dxa" w:w="2551"/>
            <w:vAlign w:val="center"/>
            <w:shd w:fill="F2F2F2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/>
                <w:sz w:val="18"/>
              </w:rPr>
              <w:t>経歴補足</w:t>
            </w:r>
          </w:p>
        </w:tc>
        <w:tc>
          <w:tcPr>
            <w:tcW w:type="dxa" w:w="7370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8"/>
              </w:rPr>
              <w:t>{{project_history_note}}</w:t>
            </w:r>
          </w:p>
        </w:tc>
      </w:tr>
    </w:tbl>
    <w:p>
      <w:pPr>
        <w:spacing w:before="120" w:after="60"/>
      </w:pPr>
      <w:r>
        <w:rPr>
          <w:rFonts w:ascii="Noto Sans CJK JP" w:hAnsi="Noto Sans CJK JP" w:eastAsia="Noto Sans CJK JP"/>
          <w:b/>
          <w:sz w:val="22"/>
        </w:rPr>
        <w:t>確認欄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</w:tblPr>
      <w:tblGrid>
        <w:gridCol w:w="5270"/>
        <w:gridCol w:w="5270"/>
      </w:tblGrid>
      <w:tr>
        <w:tc>
          <w:tcPr>
            <w:tcW w:type="dxa" w:w="7654"/>
            <w:vAlign w:val="center"/>
            <w:shd w:fill="E7E6E6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/>
                <w:sz w:val="16"/>
              </w:rPr>
              <w:t>確認項目</w:t>
            </w:r>
          </w:p>
        </w:tc>
        <w:tc>
          <w:tcPr>
            <w:tcW w:type="dxa" w:w="1984"/>
            <w:vAlign w:val="center"/>
            <w:shd w:fill="E7E6E6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/>
                <w:sz w:val="16"/>
              </w:rPr>
              <w:t>確認</w:t>
            </w:r>
          </w:p>
        </w:tc>
      </w:tr>
      <w:tr>
        <w:tc>
          <w:tcPr>
            <w:tcW w:type="dxa" w:w="7654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出力後のWord内容を確認した</w:t>
            </w:r>
          </w:p>
        </w:tc>
        <w:tc>
          <w:tcPr>
            <w:tcW w:type="dxa" w:w="1984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□</w:t>
            </w:r>
          </w:p>
        </w:tc>
      </w:tr>
      <w:tr>
        <w:tc>
          <w:tcPr>
            <w:tcW w:type="dxa" w:w="7654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記載内容・資格情報・経歴情報を確認した</w:t>
            </w:r>
          </w:p>
        </w:tc>
        <w:tc>
          <w:tcPr>
            <w:tcW w:type="dxa" w:w="1984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□</w:t>
            </w:r>
          </w:p>
        </w:tc>
      </w:tr>
      <w:tr>
        <w:tc>
          <w:tcPr>
            <w:tcW w:type="dxa" w:w="7654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本様式がデモ用架空様式であることを確認した</w:t>
            </w:r>
          </w:p>
        </w:tc>
        <w:tc>
          <w:tcPr>
            <w:tcW w:type="dxa" w:w="1984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6"/>
              </w:rPr>
              <w:t>□</w:t>
            </w:r>
          </w:p>
        </w:tc>
      </w:tr>
    </w:tbl>
    <w:tbl>
      <w:tblPr>
        <w:tblStyle w:val="TableGrid"/>
        <w:tblW w:type="auto" w:w="0"/>
        <w:jc w:val="center"/>
        <w:tblLook w:firstColumn="1" w:firstRow="1" w:lastColumn="0" w:lastRow="0" w:noHBand="0" w:noVBand="1" w:val="04A0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</w:tblPr>
      <w:tblGrid>
        <w:gridCol w:w="5270"/>
        <w:gridCol w:w="5270"/>
      </w:tblGrid>
      <w:tr>
        <w:tc>
          <w:tcPr>
            <w:tcW w:type="dxa" w:w="2551"/>
            <w:vAlign w:val="center"/>
            <w:shd w:fill="F2F2F2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/>
                <w:sz w:val="18"/>
              </w:rPr>
              <w:t>備考</w:t>
            </w:r>
          </w:p>
        </w:tc>
        <w:tc>
          <w:tcPr>
            <w:tcW w:type="dxa" w:w="7370"/>
            <w:vAlign w:val="center"/>
          </w:tcPr>
          <w:p>
            <w:pPr>
              <w:jc w:val="left"/>
            </w:pPr>
            <w:r/>
            <w:r>
              <w:rPr>
                <w:rFonts w:ascii="Noto Sans CJK JP" w:hAnsi="Noto Sans CJK JP" w:eastAsia="Noto Sans CJK JP"/>
                <w:b w:val="0"/>
                <w:sz w:val="18"/>
              </w:rPr>
              <w:t>{{remarks}}</w:t>
            </w:r>
          </w:p>
        </w:tc>
      </w:tr>
    </w:tbl>
    <w:sectPr w:rsidR="00FC693F" w:rsidRPr="0006063C" w:rsidSect="00034616">
      <w:footerReference w:type="default" r:id="rId9"/>
      <w:pgSz w:w="12240" w:h="15840"/>
      <w:pgMar w:top="850" w:right="850" w:bottom="850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Noto Sans CJK JP" w:hAnsi="Noto Sans CJK JP" w:eastAsia="Noto Sans CJK JP"/>
        <w:sz w:val="14"/>
      </w:rPr>
      <w:t>Doc-IO-Tools_v01 / demo template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Noto Sans CJK JP" w:hAnsi="Noto Sans CJK JP" w:eastAsia="Noto Sans CJK JP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rFonts w:ascii="Noto Sans CJK JP" w:hAnsi="Noto Sans CJK JP" w:eastAsia="Noto Sans CJK JP"/>
      <w:sz w:val="18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